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6D2E2" w14:textId="1F4295BE" w:rsidR="005F3A8B" w:rsidRPr="005F3A8B" w:rsidRDefault="005F3A8B" w:rsidP="005F3A8B">
      <w:pPr>
        <w:jc w:val="right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b/>
          <w:i/>
          <w:sz w:val="20"/>
          <w:szCs w:val="20"/>
        </w:rPr>
        <w:t>Załącznik nr 2 do SWZ -</w:t>
      </w:r>
      <w:r w:rsidRPr="005F3A8B">
        <w:rPr>
          <w:rFonts w:ascii="Arial" w:hAnsi="Arial" w:cs="Arial"/>
          <w:sz w:val="20"/>
          <w:szCs w:val="20"/>
        </w:rPr>
        <w:t xml:space="preserve"> </w:t>
      </w:r>
      <w:r w:rsidRPr="005F3A8B">
        <w:rPr>
          <w:rFonts w:ascii="Arial" w:hAnsi="Arial" w:cs="Arial"/>
          <w:b/>
          <w:i/>
          <w:sz w:val="20"/>
          <w:szCs w:val="20"/>
        </w:rPr>
        <w:t xml:space="preserve">Oświadczenie </w:t>
      </w:r>
    </w:p>
    <w:p w14:paraId="4E46CCAF" w14:textId="6A8C310C" w:rsidR="005F3A8B" w:rsidRDefault="005F3A8B" w:rsidP="00E85DC0">
      <w:pPr>
        <w:tabs>
          <w:tab w:val="center" w:pos="4536"/>
          <w:tab w:val="right" w:pos="9072"/>
        </w:tabs>
        <w:rPr>
          <w:rFonts w:ascii="Arial" w:hAnsi="Arial" w:cs="Arial"/>
          <w:caps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Oznaczenie sprawy: </w:t>
      </w:r>
      <w:r w:rsidRPr="005F3A8B">
        <w:rPr>
          <w:rFonts w:ascii="Arial" w:hAnsi="Arial" w:cs="Arial"/>
          <w:caps/>
          <w:sz w:val="20"/>
          <w:szCs w:val="20"/>
        </w:rPr>
        <w:t>ZPF.I.271.</w:t>
      </w:r>
      <w:r w:rsidR="0029231E">
        <w:rPr>
          <w:rFonts w:ascii="Arial" w:hAnsi="Arial" w:cs="Arial"/>
          <w:caps/>
          <w:sz w:val="20"/>
          <w:szCs w:val="20"/>
        </w:rPr>
        <w:t>1</w:t>
      </w:r>
      <w:r w:rsidR="00C37733">
        <w:rPr>
          <w:rFonts w:ascii="Arial" w:hAnsi="Arial" w:cs="Arial"/>
          <w:caps/>
          <w:sz w:val="20"/>
          <w:szCs w:val="20"/>
        </w:rPr>
        <w:t>3</w:t>
      </w:r>
      <w:r w:rsidRPr="005F3A8B">
        <w:rPr>
          <w:rFonts w:ascii="Arial" w:hAnsi="Arial" w:cs="Arial"/>
          <w:caps/>
          <w:sz w:val="20"/>
          <w:szCs w:val="20"/>
        </w:rPr>
        <w:t>.202</w:t>
      </w:r>
      <w:r w:rsidR="00D907B1">
        <w:rPr>
          <w:rFonts w:ascii="Arial" w:hAnsi="Arial" w:cs="Arial"/>
          <w:caps/>
          <w:sz w:val="20"/>
          <w:szCs w:val="20"/>
        </w:rPr>
        <w:t>5</w:t>
      </w:r>
    </w:p>
    <w:p w14:paraId="0CF26AEF" w14:textId="77777777" w:rsidR="00E85DC0" w:rsidRPr="005F3A8B" w:rsidRDefault="00E85DC0" w:rsidP="00E85DC0">
      <w:pPr>
        <w:tabs>
          <w:tab w:val="center" w:pos="4536"/>
          <w:tab w:val="right" w:pos="9072"/>
        </w:tabs>
        <w:rPr>
          <w:rFonts w:ascii="Arial" w:hAnsi="Arial" w:cs="Arial"/>
          <w:b/>
          <w:sz w:val="20"/>
          <w:szCs w:val="20"/>
        </w:rPr>
      </w:pPr>
    </w:p>
    <w:p w14:paraId="0D272D8B" w14:textId="302B650F" w:rsidR="005F3A8B" w:rsidRPr="005F3A8B" w:rsidRDefault="00382881" w:rsidP="005F3A8B">
      <w:pPr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663779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6D1B">
            <w:rPr>
              <w:rFonts w:ascii="MS Gothic" w:eastAsia="MS Gothic" w:hAnsi="MS Gothic" w:cs="Arial" w:hint="eastAsia"/>
              <w:b/>
              <w:sz w:val="20"/>
              <w:szCs w:val="20"/>
            </w:rPr>
            <w:t>☐</w:t>
          </w:r>
        </w:sdtContent>
      </w:sdt>
      <w:r w:rsidR="005F3A8B" w:rsidRPr="005F3A8B">
        <w:rPr>
          <w:rFonts w:ascii="Arial" w:hAnsi="Arial" w:cs="Arial"/>
          <w:b/>
          <w:sz w:val="20"/>
          <w:szCs w:val="20"/>
        </w:rPr>
        <w:tab/>
        <w:t>Wykonawca:</w:t>
      </w:r>
      <w:r w:rsidR="00F16D1B">
        <w:rPr>
          <w:rFonts w:ascii="Arial" w:hAnsi="Arial" w:cs="Arial"/>
          <w:b/>
          <w:sz w:val="20"/>
          <w:szCs w:val="20"/>
        </w:rPr>
        <w:tab/>
      </w:r>
      <w:r w:rsidR="00F16D1B">
        <w:rPr>
          <w:rFonts w:ascii="Arial" w:hAnsi="Arial" w:cs="Arial"/>
          <w:b/>
          <w:sz w:val="20"/>
          <w:szCs w:val="20"/>
        </w:rPr>
        <w:tab/>
      </w:r>
      <w:r w:rsidR="00F16D1B">
        <w:rPr>
          <w:rFonts w:ascii="Arial" w:hAnsi="Arial" w:cs="Arial"/>
          <w:b/>
          <w:sz w:val="20"/>
          <w:szCs w:val="20"/>
        </w:rPr>
        <w:tab/>
      </w:r>
      <w:r w:rsidR="00F16D1B">
        <w:rPr>
          <w:rFonts w:ascii="Arial" w:hAnsi="Arial" w:cs="Arial"/>
          <w:b/>
          <w:sz w:val="20"/>
          <w:szCs w:val="20"/>
        </w:rPr>
        <w:tab/>
      </w:r>
      <w:r w:rsidR="00F16D1B">
        <w:rPr>
          <w:rFonts w:ascii="Arial" w:hAnsi="Arial" w:cs="Arial"/>
          <w:b/>
          <w:sz w:val="20"/>
          <w:szCs w:val="20"/>
        </w:rPr>
        <w:tab/>
      </w:r>
      <w:r w:rsidR="00F16D1B">
        <w:rPr>
          <w:rFonts w:ascii="Arial" w:hAnsi="Arial" w:cs="Arial"/>
          <w:b/>
          <w:sz w:val="20"/>
          <w:szCs w:val="20"/>
        </w:rPr>
        <w:tab/>
      </w:r>
      <w:r w:rsidR="00F16D1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72526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6D1B">
            <w:rPr>
              <w:rFonts w:ascii="MS Gothic" w:eastAsia="MS Gothic" w:hAnsi="MS Gothic" w:cs="Arial" w:hint="eastAsia"/>
              <w:b/>
              <w:sz w:val="20"/>
              <w:szCs w:val="20"/>
            </w:rPr>
            <w:t>☐</w:t>
          </w:r>
        </w:sdtContent>
      </w:sdt>
      <w:r w:rsidR="00F16D1B" w:rsidRPr="00F16D1B">
        <w:rPr>
          <w:rFonts w:ascii="Arial" w:hAnsi="Arial" w:cs="Arial"/>
          <w:b/>
          <w:sz w:val="20"/>
          <w:szCs w:val="20"/>
        </w:rPr>
        <w:t xml:space="preserve"> Partner</w:t>
      </w:r>
    </w:p>
    <w:p w14:paraId="330AEA6A" w14:textId="091A7A5D" w:rsidR="005F3A8B" w:rsidRPr="005F3A8B" w:rsidRDefault="005F3A8B" w:rsidP="005F3A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30"/>
      </w:tblGrid>
      <w:tr w:rsidR="005F3A8B" w:rsidRPr="005F3A8B" w14:paraId="0DF0A204" w14:textId="77777777" w:rsidTr="008B0AE3">
        <w:tc>
          <w:tcPr>
            <w:tcW w:w="4562" w:type="dxa"/>
            <w:shd w:val="clear" w:color="auto" w:fill="auto"/>
          </w:tcPr>
          <w:p w14:paraId="44CFB1D5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563" w:type="dxa"/>
            <w:shd w:val="clear" w:color="auto" w:fill="auto"/>
          </w:tcPr>
          <w:p w14:paraId="6EE62399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A8B" w:rsidRPr="005F3A8B" w14:paraId="3CCDB7CE" w14:textId="77777777" w:rsidTr="008B0AE3">
        <w:tc>
          <w:tcPr>
            <w:tcW w:w="4562" w:type="dxa"/>
            <w:shd w:val="clear" w:color="auto" w:fill="auto"/>
          </w:tcPr>
          <w:p w14:paraId="638429A0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63" w:type="dxa"/>
            <w:shd w:val="clear" w:color="auto" w:fill="auto"/>
          </w:tcPr>
          <w:p w14:paraId="603DC57A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40224A" w14:textId="77777777" w:rsidR="005F3A8B" w:rsidRPr="005F3A8B" w:rsidRDefault="005F3A8B" w:rsidP="005F3A8B">
      <w:pPr>
        <w:spacing w:after="26" w:line="237" w:lineRule="auto"/>
        <w:ind w:right="6123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  <w:u w:val="single" w:color="000000"/>
        </w:rPr>
        <w:t>reprezentowany przez:</w:t>
      </w:r>
      <w:r w:rsidRPr="005F3A8B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8"/>
      </w:tblGrid>
      <w:tr w:rsidR="005F3A8B" w:rsidRPr="005F3A8B" w14:paraId="6EFF2229" w14:textId="77777777" w:rsidTr="008B0AE3">
        <w:tc>
          <w:tcPr>
            <w:tcW w:w="4562" w:type="dxa"/>
            <w:shd w:val="clear" w:color="auto" w:fill="auto"/>
          </w:tcPr>
          <w:p w14:paraId="1D702FFA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Imię:</w:t>
            </w:r>
          </w:p>
        </w:tc>
        <w:tc>
          <w:tcPr>
            <w:tcW w:w="4563" w:type="dxa"/>
            <w:shd w:val="clear" w:color="auto" w:fill="auto"/>
          </w:tcPr>
          <w:p w14:paraId="73ED3B0C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A8B" w:rsidRPr="005F3A8B" w14:paraId="6156908B" w14:textId="77777777" w:rsidTr="008B0AE3">
        <w:tc>
          <w:tcPr>
            <w:tcW w:w="4562" w:type="dxa"/>
            <w:shd w:val="clear" w:color="auto" w:fill="auto"/>
          </w:tcPr>
          <w:p w14:paraId="4CCE60D3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Nazwisko:</w:t>
            </w:r>
          </w:p>
        </w:tc>
        <w:tc>
          <w:tcPr>
            <w:tcW w:w="4563" w:type="dxa"/>
            <w:shd w:val="clear" w:color="auto" w:fill="auto"/>
          </w:tcPr>
          <w:p w14:paraId="24656814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A8B" w:rsidRPr="005F3A8B" w14:paraId="1F1B3C52" w14:textId="77777777" w:rsidTr="008B0AE3">
        <w:tc>
          <w:tcPr>
            <w:tcW w:w="4562" w:type="dxa"/>
            <w:shd w:val="clear" w:color="auto" w:fill="auto"/>
          </w:tcPr>
          <w:p w14:paraId="50F41710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Stanowisko:</w:t>
            </w:r>
          </w:p>
        </w:tc>
        <w:tc>
          <w:tcPr>
            <w:tcW w:w="4563" w:type="dxa"/>
            <w:shd w:val="clear" w:color="auto" w:fill="auto"/>
          </w:tcPr>
          <w:p w14:paraId="3F25903D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A8B" w:rsidRPr="005F3A8B" w14:paraId="064BD1D3" w14:textId="77777777" w:rsidTr="008B0AE3">
        <w:tc>
          <w:tcPr>
            <w:tcW w:w="4562" w:type="dxa"/>
            <w:shd w:val="clear" w:color="auto" w:fill="auto"/>
          </w:tcPr>
          <w:p w14:paraId="72E5C631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Podstawa do  reprezentacji:</w:t>
            </w:r>
          </w:p>
        </w:tc>
        <w:tc>
          <w:tcPr>
            <w:tcW w:w="4563" w:type="dxa"/>
            <w:shd w:val="clear" w:color="auto" w:fill="auto"/>
          </w:tcPr>
          <w:p w14:paraId="73F12CAD" w14:textId="77777777" w:rsidR="005F3A8B" w:rsidRPr="005F3A8B" w:rsidRDefault="005F3A8B" w:rsidP="008B0A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EEC6D8" w14:textId="09F0E1AF" w:rsidR="005F3A8B" w:rsidRPr="005F3A8B" w:rsidRDefault="005F3A8B" w:rsidP="009A162C">
      <w:pPr>
        <w:spacing w:after="26" w:line="237" w:lineRule="auto"/>
        <w:ind w:right="6945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i/>
          <w:sz w:val="20"/>
          <w:szCs w:val="20"/>
        </w:rPr>
        <w:t xml:space="preserve"> </w:t>
      </w:r>
      <w:r w:rsidRPr="005F3A8B">
        <w:rPr>
          <w:rFonts w:ascii="Arial" w:eastAsia="Cambria" w:hAnsi="Arial" w:cs="Arial"/>
          <w:i/>
          <w:sz w:val="20"/>
          <w:szCs w:val="20"/>
        </w:rPr>
        <w:t xml:space="preserve"> </w:t>
      </w:r>
    </w:p>
    <w:p w14:paraId="654F3BE3" w14:textId="77777777" w:rsidR="005F3A8B" w:rsidRPr="005F3A8B" w:rsidRDefault="005F3A8B" w:rsidP="005F3A8B">
      <w:pPr>
        <w:spacing w:after="145"/>
        <w:ind w:left="10" w:right="-15"/>
        <w:jc w:val="center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  <w:u w:val="single" w:color="000000"/>
        </w:rPr>
        <w:t>Oświadczenie</w:t>
      </w:r>
      <w:r w:rsidRPr="005F3A8B">
        <w:rPr>
          <w:rFonts w:ascii="Arial" w:hAnsi="Arial" w:cs="Arial"/>
          <w:b/>
          <w:sz w:val="20"/>
          <w:szCs w:val="20"/>
        </w:rPr>
        <w:t xml:space="preserve">  </w:t>
      </w:r>
    </w:p>
    <w:p w14:paraId="2BB95134" w14:textId="77777777" w:rsidR="005F3A8B" w:rsidRPr="005F3A8B" w:rsidRDefault="005F3A8B" w:rsidP="005F3A8B">
      <w:pPr>
        <w:spacing w:after="136" w:line="238" w:lineRule="auto"/>
        <w:ind w:left="879" w:right="818"/>
        <w:jc w:val="center"/>
        <w:rPr>
          <w:rFonts w:ascii="Arial" w:hAnsi="Arial" w:cs="Arial"/>
          <w:b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</w:rPr>
        <w:t>składane na podstawie art. 125 ust. 1 ustawy z dnia 11 września 2019 r.   Prawo z</w:t>
      </w:r>
      <w:bookmarkStart w:id="0" w:name="_GoBack"/>
      <w:bookmarkEnd w:id="0"/>
      <w:r w:rsidRPr="005F3A8B">
        <w:rPr>
          <w:rFonts w:ascii="Arial" w:hAnsi="Arial" w:cs="Arial"/>
          <w:b/>
          <w:sz w:val="20"/>
          <w:szCs w:val="20"/>
        </w:rPr>
        <w:t xml:space="preserve">amówień publicznych (dalej jako: </w:t>
      </w:r>
      <w:proofErr w:type="spellStart"/>
      <w:r w:rsidRPr="005F3A8B">
        <w:rPr>
          <w:rFonts w:ascii="Arial" w:hAnsi="Arial" w:cs="Arial"/>
          <w:b/>
          <w:sz w:val="20"/>
          <w:szCs w:val="20"/>
        </w:rPr>
        <w:t>Pzp</w:t>
      </w:r>
      <w:proofErr w:type="spellEnd"/>
      <w:r w:rsidRPr="005F3A8B">
        <w:rPr>
          <w:rFonts w:ascii="Arial" w:hAnsi="Arial" w:cs="Arial"/>
          <w:b/>
          <w:sz w:val="20"/>
          <w:szCs w:val="20"/>
        </w:rPr>
        <w:t xml:space="preserve">)  </w:t>
      </w:r>
    </w:p>
    <w:p w14:paraId="3F704086" w14:textId="77777777" w:rsidR="003E16B2" w:rsidRPr="00584055" w:rsidRDefault="003E16B2" w:rsidP="003E16B2">
      <w:pPr>
        <w:ind w:left="10" w:right="-15"/>
        <w:jc w:val="center"/>
        <w:rPr>
          <w:rFonts w:ascii="Arial" w:hAnsi="Arial" w:cs="Arial"/>
          <w:sz w:val="20"/>
          <w:szCs w:val="20"/>
        </w:rPr>
      </w:pPr>
      <w:r w:rsidRPr="00584055">
        <w:rPr>
          <w:rFonts w:ascii="Arial" w:hAnsi="Arial" w:cs="Arial"/>
          <w:sz w:val="20"/>
          <w:szCs w:val="20"/>
          <w:u w:color="000000"/>
        </w:rPr>
        <w:t xml:space="preserve">z uwzględnieniem przesłanki </w:t>
      </w:r>
      <w:r>
        <w:rPr>
          <w:rFonts w:ascii="Arial" w:hAnsi="Arial" w:cs="Arial"/>
          <w:sz w:val="20"/>
          <w:szCs w:val="20"/>
          <w:u w:color="000000"/>
        </w:rPr>
        <w:t xml:space="preserve">wykluczenia z art. 7 ustawy o szczególnych rozwiązaniach w zakresie przeciwdziałania wspieraniu agresji na Ukrainę oraz służących ochronie bezpieczeństwa narodowego </w:t>
      </w:r>
    </w:p>
    <w:p w14:paraId="5A256C6F" w14:textId="77777777" w:rsidR="005F3A8B" w:rsidRPr="005F3A8B" w:rsidRDefault="005F3A8B" w:rsidP="005F3A8B">
      <w:pPr>
        <w:ind w:left="10" w:right="-15"/>
        <w:jc w:val="center"/>
        <w:rPr>
          <w:rFonts w:ascii="Arial" w:hAnsi="Arial" w:cs="Arial"/>
          <w:sz w:val="20"/>
          <w:szCs w:val="20"/>
        </w:rPr>
      </w:pPr>
    </w:p>
    <w:p w14:paraId="54C44D19" w14:textId="125B009A" w:rsidR="005F3A8B" w:rsidRDefault="005F3A8B" w:rsidP="007356D9">
      <w:pPr>
        <w:spacing w:after="13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 Na potrzeby postępowania o udzielenie zamówienia publicznego pn.</w:t>
      </w:r>
    </w:p>
    <w:p w14:paraId="276C266B" w14:textId="77777777" w:rsidR="00E01960" w:rsidRPr="005F3A8B" w:rsidRDefault="00E01960" w:rsidP="005F3A8B">
      <w:pPr>
        <w:rPr>
          <w:rFonts w:ascii="Arial" w:hAnsi="Arial" w:cs="Arial"/>
          <w:sz w:val="20"/>
          <w:szCs w:val="20"/>
        </w:rPr>
      </w:pPr>
    </w:p>
    <w:p w14:paraId="3BBBBB0B" w14:textId="61F56D8C" w:rsidR="00134063" w:rsidRDefault="003A7C26" w:rsidP="005629F5">
      <w:pPr>
        <w:pStyle w:val="pkt"/>
        <w:spacing w:line="360" w:lineRule="auto"/>
        <w:jc w:val="center"/>
        <w:rPr>
          <w:rFonts w:ascii="Arial" w:hAnsi="Arial" w:cs="Arial"/>
          <w:b/>
          <w:bCs/>
          <w:color w:val="000000"/>
          <w:sz w:val="20"/>
        </w:rPr>
      </w:pPr>
      <w:r w:rsidRPr="003A7C26">
        <w:rPr>
          <w:rFonts w:ascii="Arial" w:hAnsi="Arial" w:cs="Arial"/>
          <w:b/>
          <w:bCs/>
          <w:color w:val="000000"/>
          <w:sz w:val="20"/>
        </w:rPr>
        <w:t>,,</w:t>
      </w:r>
      <w:r w:rsidR="0029231E" w:rsidRPr="0029231E">
        <w:rPr>
          <w:rFonts w:ascii="Arial" w:hAnsi="Arial" w:cs="Arial"/>
          <w:b/>
          <w:bCs/>
          <w:color w:val="000000"/>
          <w:sz w:val="20"/>
        </w:rPr>
        <w:t>Mój potencjał - Moja przyszłość. Rozwój edukacji w Gminie Żurawica ”Dostawa pomocy dydaktycznych do pracowni biologiczno-chemicznych</w:t>
      </w:r>
      <w:r w:rsidRPr="003A7C26">
        <w:rPr>
          <w:rFonts w:ascii="Arial" w:hAnsi="Arial" w:cs="Arial"/>
          <w:b/>
          <w:bCs/>
          <w:color w:val="000000"/>
          <w:sz w:val="20"/>
        </w:rPr>
        <w:t>”</w:t>
      </w:r>
    </w:p>
    <w:p w14:paraId="1F786FF3" w14:textId="77777777" w:rsidR="0029231E" w:rsidRDefault="0029231E" w:rsidP="005F3A8B">
      <w:pPr>
        <w:rPr>
          <w:rFonts w:ascii="Arial" w:hAnsi="Arial" w:cs="Arial"/>
          <w:sz w:val="20"/>
          <w:szCs w:val="20"/>
        </w:rPr>
      </w:pPr>
    </w:p>
    <w:p w14:paraId="7C13ACA2" w14:textId="77777777" w:rsidR="005F3A8B" w:rsidRPr="005F3A8B" w:rsidRDefault="005F3A8B" w:rsidP="005F3A8B">
      <w:pPr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>prowadzonego przez</w:t>
      </w:r>
      <w:r w:rsidRPr="005F3A8B">
        <w:rPr>
          <w:rFonts w:ascii="Arial" w:hAnsi="Arial" w:cs="Arial"/>
          <w:b/>
          <w:sz w:val="20"/>
          <w:szCs w:val="20"/>
        </w:rPr>
        <w:t xml:space="preserve"> Gminę Żurawica </w:t>
      </w:r>
      <w:r w:rsidRPr="005F3A8B">
        <w:rPr>
          <w:rFonts w:ascii="Arial" w:hAnsi="Arial" w:cs="Arial"/>
          <w:sz w:val="20"/>
          <w:szCs w:val="20"/>
        </w:rPr>
        <w:t xml:space="preserve">oświadczam, co następuje: </w:t>
      </w:r>
    </w:p>
    <w:p w14:paraId="19D2CB13" w14:textId="77777777" w:rsidR="005F3A8B" w:rsidRPr="005F3A8B" w:rsidRDefault="005F3A8B" w:rsidP="005F3A8B">
      <w:pPr>
        <w:spacing w:after="31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 </w:t>
      </w:r>
    </w:p>
    <w:p w14:paraId="46C55412" w14:textId="77777777" w:rsidR="005F3A8B" w:rsidRPr="005F3A8B" w:rsidRDefault="005F3A8B" w:rsidP="005F3A8B">
      <w:pPr>
        <w:spacing w:line="237" w:lineRule="auto"/>
        <w:ind w:right="5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</w:rPr>
        <w:t xml:space="preserve">OŚWIADCZENIA DOTYCZĄCE WYKONAWCY </w:t>
      </w:r>
    </w:p>
    <w:p w14:paraId="1B370AE9" w14:textId="77777777" w:rsidR="005F3A8B" w:rsidRPr="005F3A8B" w:rsidRDefault="005F3A8B" w:rsidP="005F3A8B">
      <w:pPr>
        <w:spacing w:after="17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</w:rPr>
        <w:t xml:space="preserve"> </w:t>
      </w:r>
    </w:p>
    <w:p w14:paraId="11EF415E" w14:textId="445957AD" w:rsidR="001B10C9" w:rsidRDefault="005F3A8B" w:rsidP="006E379E">
      <w:pPr>
        <w:numPr>
          <w:ilvl w:val="0"/>
          <w:numId w:val="46"/>
        </w:numPr>
        <w:spacing w:after="15" w:line="23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D4015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BD4015">
        <w:rPr>
          <w:rFonts w:ascii="Arial" w:hAnsi="Arial" w:cs="Arial"/>
          <w:sz w:val="20"/>
          <w:szCs w:val="20"/>
        </w:rPr>
        <w:t>Pzp</w:t>
      </w:r>
      <w:proofErr w:type="spellEnd"/>
      <w:r w:rsidRPr="00BD4015">
        <w:rPr>
          <w:rFonts w:ascii="Arial" w:hAnsi="Arial" w:cs="Arial"/>
          <w:sz w:val="20"/>
          <w:szCs w:val="20"/>
        </w:rPr>
        <w:t xml:space="preserve">. </w:t>
      </w:r>
    </w:p>
    <w:p w14:paraId="32856270" w14:textId="77777777" w:rsidR="00BD4015" w:rsidRPr="00BD4015" w:rsidRDefault="00BD4015" w:rsidP="00BD4015">
      <w:pPr>
        <w:spacing w:after="15" w:line="231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FD17037" w14:textId="0D68A999" w:rsidR="001B10C9" w:rsidRPr="00123317" w:rsidRDefault="001B10C9" w:rsidP="00123317">
      <w:pPr>
        <w:pStyle w:val="Akapitzlist"/>
        <w:numPr>
          <w:ilvl w:val="0"/>
          <w:numId w:val="4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23317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odstawie art. …………. ustawy </w:t>
      </w:r>
      <w:proofErr w:type="spellStart"/>
      <w:r w:rsidRPr="00123317">
        <w:rPr>
          <w:rFonts w:ascii="Arial" w:hAnsi="Arial" w:cs="Arial"/>
          <w:sz w:val="20"/>
          <w:szCs w:val="20"/>
        </w:rPr>
        <w:t>Pzp</w:t>
      </w:r>
      <w:proofErr w:type="spellEnd"/>
      <w:r w:rsidRPr="00123317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ustawy </w:t>
      </w:r>
      <w:proofErr w:type="spellStart"/>
      <w:r w:rsidRPr="00123317">
        <w:rPr>
          <w:rFonts w:ascii="Arial" w:hAnsi="Arial" w:cs="Arial"/>
          <w:sz w:val="20"/>
          <w:szCs w:val="20"/>
        </w:rPr>
        <w:t>Pzp</w:t>
      </w:r>
      <w:proofErr w:type="spellEnd"/>
      <w:r w:rsidRPr="00123317">
        <w:rPr>
          <w:rFonts w:ascii="Arial" w:hAnsi="Arial" w:cs="Arial"/>
          <w:sz w:val="20"/>
          <w:szCs w:val="20"/>
        </w:rPr>
        <w:t xml:space="preserve">). Jednocześnie oświadczam, że w związku z ww. okolicznością, na podstawie art.110 ust. 2 ustawy </w:t>
      </w:r>
      <w:proofErr w:type="spellStart"/>
      <w:r w:rsidRPr="00123317">
        <w:rPr>
          <w:rFonts w:ascii="Arial" w:hAnsi="Arial" w:cs="Arial"/>
          <w:sz w:val="20"/>
          <w:szCs w:val="20"/>
        </w:rPr>
        <w:t>Pzp</w:t>
      </w:r>
      <w:proofErr w:type="spellEnd"/>
      <w:r w:rsidRPr="00123317">
        <w:rPr>
          <w:rFonts w:ascii="Arial" w:hAnsi="Arial" w:cs="Arial"/>
          <w:sz w:val="20"/>
          <w:szCs w:val="20"/>
        </w:rPr>
        <w:t xml:space="preserve"> podjąłem następujące środki naprawcze:  </w:t>
      </w:r>
      <w:r w:rsidR="00123317" w:rsidRPr="00123317">
        <w:rPr>
          <w:rFonts w:ascii="Arial" w:hAnsi="Arial" w:cs="Arial"/>
          <w:sz w:val="20"/>
          <w:szCs w:val="20"/>
        </w:rPr>
        <w:t>……………………...</w:t>
      </w:r>
      <w:r w:rsidRPr="00123317">
        <w:rPr>
          <w:rFonts w:ascii="Arial" w:hAnsi="Arial" w:cs="Arial"/>
          <w:sz w:val="20"/>
          <w:szCs w:val="20"/>
        </w:rPr>
        <w:t>……</w:t>
      </w:r>
      <w:r w:rsidR="00123317" w:rsidRPr="00123317">
        <w:rPr>
          <w:rFonts w:ascii="Arial" w:hAnsi="Arial" w:cs="Arial"/>
          <w:sz w:val="20"/>
          <w:szCs w:val="20"/>
        </w:rPr>
        <w:t>……………..</w:t>
      </w:r>
      <w:r w:rsidRPr="00123317">
        <w:rPr>
          <w:rFonts w:ascii="Arial" w:hAnsi="Arial" w:cs="Arial"/>
          <w:sz w:val="20"/>
          <w:szCs w:val="20"/>
        </w:rPr>
        <w:t xml:space="preserve">………………………………………………………………………. </w:t>
      </w:r>
    </w:p>
    <w:p w14:paraId="40CAB9CF" w14:textId="77777777" w:rsidR="001B10C9" w:rsidRPr="001B10C9" w:rsidRDefault="001B10C9" w:rsidP="001B10C9">
      <w:pPr>
        <w:ind w:left="709"/>
        <w:rPr>
          <w:rFonts w:ascii="Arial" w:hAnsi="Arial" w:cs="Arial"/>
          <w:sz w:val="20"/>
          <w:szCs w:val="20"/>
        </w:rPr>
      </w:pPr>
    </w:p>
    <w:p w14:paraId="3C470D25" w14:textId="56434795" w:rsidR="001B10C9" w:rsidRPr="00123317" w:rsidRDefault="001B10C9" w:rsidP="00123317">
      <w:pPr>
        <w:numPr>
          <w:ilvl w:val="0"/>
          <w:numId w:val="46"/>
        </w:numPr>
        <w:spacing w:after="15" w:line="23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3317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1CA796F" w14:textId="77777777" w:rsidR="001B10C9" w:rsidRDefault="001B10C9" w:rsidP="001B10C9">
      <w:pPr>
        <w:spacing w:after="15" w:line="231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D472D2A" w14:textId="00FCFF9D" w:rsidR="008D3372" w:rsidRDefault="005F3A8B" w:rsidP="005F3A8B">
      <w:pPr>
        <w:jc w:val="center"/>
        <w:rPr>
          <w:rFonts w:ascii="Arial" w:hAnsi="Arial" w:cs="Arial"/>
          <w:i/>
          <w:sz w:val="20"/>
          <w:szCs w:val="20"/>
        </w:rPr>
      </w:pPr>
      <w:r w:rsidRPr="005F3A8B">
        <w:rPr>
          <w:rFonts w:ascii="Arial" w:hAnsi="Arial" w:cs="Arial"/>
          <w:i/>
          <w:sz w:val="20"/>
          <w:szCs w:val="20"/>
        </w:rPr>
        <w:t xml:space="preserve">                                                   </w:t>
      </w:r>
    </w:p>
    <w:p w14:paraId="5998BB5B" w14:textId="77777777" w:rsidR="00F11905" w:rsidRPr="00F11905" w:rsidRDefault="00F11905" w:rsidP="00F11905">
      <w:pPr>
        <w:ind w:left="709"/>
        <w:rPr>
          <w:rFonts w:ascii="Arial" w:hAnsi="Arial" w:cs="Arial"/>
          <w:sz w:val="20"/>
          <w:szCs w:val="20"/>
        </w:rPr>
      </w:pPr>
    </w:p>
    <w:p w14:paraId="63C92FF4" w14:textId="77777777" w:rsidR="00861C87" w:rsidRDefault="00861C87" w:rsidP="005F3A8B">
      <w:pPr>
        <w:spacing w:after="13"/>
        <w:ind w:left="6373"/>
        <w:rPr>
          <w:rFonts w:ascii="Arial" w:hAnsi="Arial" w:cs="Arial"/>
          <w:sz w:val="20"/>
          <w:szCs w:val="20"/>
        </w:rPr>
      </w:pPr>
    </w:p>
    <w:p w14:paraId="50611BAF" w14:textId="77777777" w:rsidR="00861C87" w:rsidRDefault="00861C87" w:rsidP="005F3A8B">
      <w:pPr>
        <w:spacing w:after="13"/>
        <w:ind w:left="6373"/>
        <w:rPr>
          <w:rFonts w:ascii="Arial" w:hAnsi="Arial" w:cs="Arial"/>
          <w:sz w:val="20"/>
          <w:szCs w:val="20"/>
        </w:rPr>
      </w:pPr>
    </w:p>
    <w:p w14:paraId="386FF871" w14:textId="77777777" w:rsidR="00861C87" w:rsidRDefault="00861C87" w:rsidP="005F3A8B">
      <w:pPr>
        <w:spacing w:after="13"/>
        <w:ind w:left="6373"/>
        <w:rPr>
          <w:rFonts w:ascii="Arial" w:hAnsi="Arial" w:cs="Arial"/>
          <w:sz w:val="20"/>
          <w:szCs w:val="20"/>
        </w:rPr>
      </w:pPr>
    </w:p>
    <w:p w14:paraId="3A9AE829" w14:textId="77777777" w:rsidR="00861C87" w:rsidRPr="005F3A8B" w:rsidRDefault="00861C87" w:rsidP="005F3A8B">
      <w:pPr>
        <w:spacing w:after="13"/>
        <w:ind w:left="6373"/>
        <w:rPr>
          <w:rFonts w:ascii="Arial" w:hAnsi="Arial" w:cs="Arial"/>
          <w:sz w:val="20"/>
          <w:szCs w:val="20"/>
        </w:rPr>
      </w:pPr>
    </w:p>
    <w:p w14:paraId="4772A7F5" w14:textId="577C8237" w:rsidR="009A162C" w:rsidRPr="00E95627" w:rsidRDefault="005F3A8B" w:rsidP="007E3314">
      <w:pPr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 </w:t>
      </w:r>
      <w:r w:rsidRPr="005F3A8B">
        <w:rPr>
          <w:rFonts w:ascii="Arial" w:hAnsi="Arial" w:cs="Arial"/>
          <w:sz w:val="20"/>
          <w:szCs w:val="20"/>
        </w:rPr>
        <w:tab/>
      </w:r>
      <w:r w:rsidR="009A162C" w:rsidRPr="00E95627">
        <w:rPr>
          <w:rFonts w:ascii="Arial" w:hAnsi="Arial" w:cs="Arial"/>
          <w:sz w:val="20"/>
          <w:szCs w:val="20"/>
        </w:rPr>
        <w:t>............................  dnia …………….. 202</w:t>
      </w:r>
      <w:r w:rsidR="00CC67F2">
        <w:rPr>
          <w:rFonts w:ascii="Arial" w:hAnsi="Arial" w:cs="Arial"/>
          <w:sz w:val="20"/>
          <w:szCs w:val="20"/>
        </w:rPr>
        <w:t>5</w:t>
      </w:r>
      <w:r w:rsidR="009A162C" w:rsidRPr="00E95627">
        <w:rPr>
          <w:rFonts w:ascii="Arial" w:hAnsi="Arial" w:cs="Arial"/>
          <w:sz w:val="20"/>
          <w:szCs w:val="20"/>
        </w:rPr>
        <w:t xml:space="preserve"> r. </w:t>
      </w:r>
    </w:p>
    <w:p w14:paraId="79210446" w14:textId="77777777" w:rsidR="007E3314" w:rsidRDefault="007E3314" w:rsidP="00261BBB">
      <w:pPr>
        <w:rPr>
          <w:rFonts w:ascii="Arial" w:hAnsi="Arial" w:cs="Arial"/>
          <w:sz w:val="20"/>
          <w:szCs w:val="20"/>
        </w:rPr>
      </w:pPr>
    </w:p>
    <w:p w14:paraId="3F891B80" w14:textId="51E5D4C9" w:rsidR="009A162C" w:rsidRPr="00261BBB" w:rsidRDefault="009A162C" w:rsidP="00261BBB">
      <w:pPr>
        <w:rPr>
          <w:rFonts w:ascii="Arial" w:hAnsi="Arial" w:cs="Arial"/>
          <w:sz w:val="16"/>
          <w:szCs w:val="16"/>
        </w:rPr>
      </w:pPr>
      <w:r w:rsidRPr="00E95627">
        <w:rPr>
          <w:rFonts w:ascii="Arial" w:hAnsi="Arial" w:cs="Arial"/>
          <w:sz w:val="20"/>
          <w:szCs w:val="20"/>
        </w:rPr>
        <w:t xml:space="preserve"> </w:t>
      </w:r>
      <w:r w:rsidRPr="000B43E6">
        <w:rPr>
          <w:rFonts w:ascii="Arial" w:hAnsi="Arial" w:cs="Arial"/>
          <w:color w:val="FF0000"/>
          <w:sz w:val="16"/>
          <w:szCs w:val="16"/>
        </w:rPr>
        <w:t>dokument należy opatrzyć kwalifikowanym podpisem</w:t>
      </w:r>
      <w:r w:rsidR="007E3314">
        <w:rPr>
          <w:rFonts w:ascii="Arial" w:hAnsi="Arial" w:cs="Arial"/>
          <w:color w:val="FF0000"/>
          <w:sz w:val="16"/>
          <w:szCs w:val="16"/>
        </w:rPr>
        <w:t xml:space="preserve"> </w:t>
      </w:r>
      <w:r w:rsidRPr="000B43E6">
        <w:rPr>
          <w:rFonts w:ascii="Arial" w:hAnsi="Arial" w:cs="Arial"/>
          <w:color w:val="FF0000"/>
          <w:sz w:val="16"/>
          <w:szCs w:val="16"/>
        </w:rPr>
        <w:t>elektronicznym albo podpisem zaufanym albo podpisem osobistym</w:t>
      </w:r>
    </w:p>
    <w:sectPr w:rsidR="009A162C" w:rsidRPr="00261BBB" w:rsidSect="00013E76">
      <w:headerReference w:type="default" r:id="rId8"/>
      <w:footerReference w:type="default" r:id="rId9"/>
      <w:headerReference w:type="first" r:id="rId10"/>
      <w:pgSz w:w="11906" w:h="16838"/>
      <w:pgMar w:top="993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B0AD7" w16cex:dateUtc="2021-09-14T09:49:00Z"/>
  <w16cex:commentExtensible w16cex:durableId="24EAFDD4" w16cex:dateUtc="2021-09-14T08:54:00Z"/>
  <w16cex:commentExtensible w16cex:durableId="24EAFE3A" w16cex:dateUtc="2021-09-14T08:55:00Z"/>
  <w16cex:commentExtensible w16cex:durableId="24EAFE16" w16cex:dateUtc="2021-09-14T08:55:00Z"/>
  <w16cex:commentExtensible w16cex:durableId="24EB0624" w16cex:dateUtc="2021-09-14T09:29:00Z"/>
  <w16cex:commentExtensible w16cex:durableId="24EB0813" w16cex:dateUtc="2021-09-14T09:37:00Z"/>
  <w16cex:commentExtensible w16cex:durableId="24EB201E" w16cex:dateUtc="2021-09-14T11:20:00Z"/>
  <w16cex:commentExtensible w16cex:durableId="24EB098E" w16cex:dateUtc="2021-09-14T09:44:00Z"/>
  <w16cex:commentExtensible w16cex:durableId="24EB0A7E" w16cex:dateUtc="2021-09-14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435178" w16cid:durableId="24EB0AD7"/>
  <w16cid:commentId w16cid:paraId="31A68019" w16cid:durableId="24EAFDD4"/>
  <w16cid:commentId w16cid:paraId="7ABBD4F9" w16cid:durableId="24EAFE3A"/>
  <w16cid:commentId w16cid:paraId="7B3F06A4" w16cid:durableId="24EAFE16"/>
  <w16cid:commentId w16cid:paraId="6265A2DA" w16cid:durableId="24EDA97D"/>
  <w16cid:commentId w16cid:paraId="4E3E9251" w16cid:durableId="24EB0624"/>
  <w16cid:commentId w16cid:paraId="757034BB" w16cid:durableId="24EB0813"/>
  <w16cid:commentId w16cid:paraId="36EB7C06" w16cid:durableId="24EB201E"/>
  <w16cid:commentId w16cid:paraId="7132F155" w16cid:durableId="24EDA981"/>
  <w16cid:commentId w16cid:paraId="0674A52A" w16cid:durableId="24EDA982"/>
  <w16cid:commentId w16cid:paraId="0376EAD3" w16cid:durableId="24EB098E"/>
  <w16cid:commentId w16cid:paraId="33096DEA" w16cid:durableId="24EB0A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8E828" w14:textId="77777777" w:rsidR="00382881" w:rsidRDefault="00382881">
      <w:r>
        <w:separator/>
      </w:r>
    </w:p>
  </w:endnote>
  <w:endnote w:type="continuationSeparator" w:id="0">
    <w:p w14:paraId="7B66CE4F" w14:textId="77777777" w:rsidR="00382881" w:rsidRDefault="0038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D8770" w14:textId="6C129254" w:rsidR="00BF2EF2" w:rsidRPr="007B17EA" w:rsidRDefault="00BF2EF2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3E16B2">
      <w:rPr>
        <w:rFonts w:ascii="Arial" w:hAnsi="Arial" w:cs="Arial"/>
        <w:b/>
        <w:bCs/>
        <w:noProof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3E16B2">
      <w:rPr>
        <w:rFonts w:ascii="Arial" w:hAnsi="Arial" w:cs="Arial"/>
        <w:b/>
        <w:bCs/>
        <w:noProof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6B924292" w14:textId="77777777" w:rsidR="007E3314" w:rsidRPr="009C3731" w:rsidRDefault="007E3314" w:rsidP="007E3314">
    <w:pPr>
      <w:ind w:left="708" w:hanging="708"/>
      <w:rPr>
        <w:sz w:val="18"/>
        <w:szCs w:val="18"/>
      </w:rPr>
    </w:pPr>
    <w:r w:rsidRPr="00366294">
      <w:rPr>
        <w:sz w:val="18"/>
        <w:szCs w:val="18"/>
      </w:rPr>
      <w:t>*</w:t>
    </w:r>
    <w:r w:rsidRPr="00366294">
      <w:rPr>
        <w:b/>
        <w:bCs/>
        <w:sz w:val="18"/>
        <w:szCs w:val="18"/>
      </w:rPr>
      <w:t xml:space="preserve"> - </w:t>
    </w:r>
    <w:r w:rsidRPr="00366294">
      <w:rPr>
        <w:b/>
        <w:bCs/>
        <w:i/>
        <w:iCs/>
        <w:sz w:val="18"/>
        <w:szCs w:val="18"/>
      </w:rPr>
      <w:t>niepotrzebne skreślić</w:t>
    </w:r>
  </w:p>
  <w:p w14:paraId="0D23A670" w14:textId="77777777" w:rsidR="00BF2EF2" w:rsidRDefault="00BF2EF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D74B0" w14:textId="77777777" w:rsidR="00382881" w:rsidRDefault="00382881">
      <w:r>
        <w:separator/>
      </w:r>
    </w:p>
  </w:footnote>
  <w:footnote w:type="continuationSeparator" w:id="0">
    <w:p w14:paraId="6F0EAD39" w14:textId="77777777" w:rsidR="00382881" w:rsidRDefault="00382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C3865" w14:textId="77777777" w:rsidR="00BF2EF2" w:rsidRDefault="00BF2EF2">
    <w:pPr>
      <w:pStyle w:val="Nagwek"/>
    </w:pPr>
  </w:p>
  <w:p w14:paraId="624C38E1" w14:textId="77777777" w:rsidR="00BF2EF2" w:rsidRDefault="00BF2EF2"/>
  <w:p w14:paraId="212F06CD" w14:textId="77777777" w:rsidR="00BF2EF2" w:rsidRDefault="00BF2EF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0D3F0" w14:textId="77777777" w:rsidR="00BF2EF2" w:rsidRDefault="00BF2EF2">
    <w:pPr>
      <w:pStyle w:val="Nagwek"/>
    </w:pPr>
    <w:r w:rsidRPr="009F54FC">
      <w:rPr>
        <w:noProof/>
      </w:rPr>
      <w:drawing>
        <wp:inline distT="0" distB="0" distL="0" distR="0" wp14:anchorId="09EBC35B" wp14:editId="34B22CF0">
          <wp:extent cx="5715000" cy="419100"/>
          <wp:effectExtent l="0" t="0" r="0" b="0"/>
          <wp:docPr id="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/>
      </w:rPr>
    </w:lvl>
  </w:abstractNum>
  <w:abstractNum w:abstractNumId="4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5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</w:abstractNum>
  <w:abstractNum w:abstractNumId="6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8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9">
    <w:nsid w:val="00000026"/>
    <w:multiLevelType w:val="singleLevel"/>
    <w:tmpl w:val="00000026"/>
    <w:name w:val="WW8Num43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1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33E2390"/>
    <w:multiLevelType w:val="hybridMultilevel"/>
    <w:tmpl w:val="EA320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0A4C38F1"/>
    <w:multiLevelType w:val="hybridMultilevel"/>
    <w:tmpl w:val="86E21FE4"/>
    <w:lvl w:ilvl="0" w:tplc="90EA0E9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90EA0E9E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7">
      <w:start w:val="1"/>
      <w:numFmt w:val="lowerLetter"/>
      <w:lvlText w:val="%3)"/>
      <w:lvlJc w:val="left"/>
      <w:pPr>
        <w:ind w:left="2055" w:hanging="75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8856D7B"/>
    <w:multiLevelType w:val="hybridMultilevel"/>
    <w:tmpl w:val="3F4A865A"/>
    <w:lvl w:ilvl="0" w:tplc="65201068">
      <w:start w:val="1"/>
      <w:numFmt w:val="decimal"/>
      <w:lvlText w:val="%1."/>
      <w:lvlJc w:val="left"/>
      <w:pPr>
        <w:ind w:left="39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22B0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108F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87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2A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3072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40D0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9854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F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18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2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4A75C5A"/>
    <w:multiLevelType w:val="hybridMultilevel"/>
    <w:tmpl w:val="4A7008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2655318D"/>
    <w:multiLevelType w:val="hybridMultilevel"/>
    <w:tmpl w:val="0970604C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DC84D88">
      <w:start w:val="1"/>
      <w:numFmt w:val="decimal"/>
      <w:lvlText w:val="%4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B3307C0"/>
    <w:multiLevelType w:val="hybridMultilevel"/>
    <w:tmpl w:val="F6A479A2"/>
    <w:lvl w:ilvl="0" w:tplc="A21ECF58">
      <w:start w:val="1"/>
      <w:numFmt w:val="lowerLetter"/>
      <w:lvlText w:val="%1)"/>
      <w:lvlJc w:val="left"/>
      <w:pPr>
        <w:ind w:left="185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2F01715B"/>
    <w:multiLevelType w:val="hybridMultilevel"/>
    <w:tmpl w:val="0D40C2A2"/>
    <w:lvl w:ilvl="0" w:tplc="04150017">
      <w:start w:val="1"/>
      <w:numFmt w:val="lowerLetter"/>
      <w:lvlText w:val="%1)"/>
      <w:lvlJc w:val="left"/>
      <w:pPr>
        <w:ind w:left="23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3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3AF0909"/>
    <w:multiLevelType w:val="hybridMultilevel"/>
    <w:tmpl w:val="9D44D9F6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353F7F18"/>
    <w:multiLevelType w:val="hybridMultilevel"/>
    <w:tmpl w:val="ED184AC6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396C2BBB"/>
    <w:multiLevelType w:val="hybridMultilevel"/>
    <w:tmpl w:val="6C80FF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9DC6F4B"/>
    <w:multiLevelType w:val="hybridMultilevel"/>
    <w:tmpl w:val="FFA86994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3B1A2111"/>
    <w:multiLevelType w:val="hybridMultilevel"/>
    <w:tmpl w:val="68889D60"/>
    <w:lvl w:ilvl="0" w:tplc="FBAC86BC">
      <w:start w:val="1"/>
      <w:numFmt w:val="decimal"/>
      <w:lvlText w:val="%1."/>
      <w:lvlJc w:val="left"/>
      <w:pPr>
        <w:ind w:left="1182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6">
    <w:nsid w:val="3BE7562B"/>
    <w:multiLevelType w:val="hybridMultilevel"/>
    <w:tmpl w:val="F9FE2E9A"/>
    <w:lvl w:ilvl="0" w:tplc="0E5C2C1C">
      <w:start w:val="1"/>
      <w:numFmt w:val="bullet"/>
      <w:lvlText w:val="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37">
    <w:nsid w:val="3C5C59A0"/>
    <w:multiLevelType w:val="multilevel"/>
    <w:tmpl w:val="C6AC405E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8">
    <w:nsid w:val="3D56557D"/>
    <w:multiLevelType w:val="hybridMultilevel"/>
    <w:tmpl w:val="DC0AE5BE"/>
    <w:lvl w:ilvl="0" w:tplc="90EA0E9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90EA0E9E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E5C2C1C">
      <w:start w:val="1"/>
      <w:numFmt w:val="bullet"/>
      <w:lvlText w:val=""/>
      <w:lvlJc w:val="left"/>
      <w:pPr>
        <w:ind w:left="2055" w:hanging="75"/>
      </w:pPr>
      <w:rPr>
        <w:rFonts w:ascii="Symbol" w:hAnsi="Symbol" w:hint="default"/>
      </w:rPr>
    </w:lvl>
    <w:lvl w:ilvl="3" w:tplc="4B4C1EC0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3FA8539B"/>
    <w:multiLevelType w:val="multilevel"/>
    <w:tmpl w:val="7D8E57BE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2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893647C"/>
    <w:multiLevelType w:val="hybridMultilevel"/>
    <w:tmpl w:val="AC945666"/>
    <w:lvl w:ilvl="0" w:tplc="DBCE03A2">
      <w:start w:val="1"/>
      <w:numFmt w:val="decimal"/>
      <w:lvlText w:val="%1)"/>
      <w:lvlJc w:val="left"/>
      <w:pPr>
        <w:ind w:left="92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4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5">
    <w:nsid w:val="52D87C25"/>
    <w:multiLevelType w:val="multilevel"/>
    <w:tmpl w:val="181C4D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984" w:hanging="432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6">
    <w:nsid w:val="538276B2"/>
    <w:multiLevelType w:val="hybridMultilevel"/>
    <w:tmpl w:val="A88ED176"/>
    <w:lvl w:ilvl="0" w:tplc="AA5289F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>
    <w:nsid w:val="566644EE"/>
    <w:multiLevelType w:val="multilevel"/>
    <w:tmpl w:val="3F809C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9">
    <w:nsid w:val="5801688D"/>
    <w:multiLevelType w:val="hybridMultilevel"/>
    <w:tmpl w:val="D8AE4754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B8F463C"/>
    <w:multiLevelType w:val="hybridMultilevel"/>
    <w:tmpl w:val="E63ADDF0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5C1E3FA9"/>
    <w:multiLevelType w:val="multilevel"/>
    <w:tmpl w:val="3B4C37B0"/>
    <w:lvl w:ilvl="0">
      <w:start w:val="1"/>
      <w:numFmt w:val="upperRoman"/>
      <w:lvlText w:val="%1."/>
      <w:lvlJc w:val="right"/>
      <w:pPr>
        <w:tabs>
          <w:tab w:val="num" w:pos="708"/>
        </w:tabs>
        <w:ind w:left="1080" w:hanging="720"/>
      </w:pPr>
      <w:rPr>
        <w:rFonts w:cs="Times New Roman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/>
        <w:color w:val="auto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5C212A3D"/>
    <w:multiLevelType w:val="hybridMultilevel"/>
    <w:tmpl w:val="ECFC2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>
    <w:nsid w:val="5D277D84"/>
    <w:multiLevelType w:val="multilevel"/>
    <w:tmpl w:val="52E8086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6">
    <w:nsid w:val="5E3730AB"/>
    <w:multiLevelType w:val="multilevel"/>
    <w:tmpl w:val="84A66F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57">
    <w:nsid w:val="5F1E39A0"/>
    <w:multiLevelType w:val="hybridMultilevel"/>
    <w:tmpl w:val="F384C32C"/>
    <w:lvl w:ilvl="0" w:tplc="E4E243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59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67D2374C"/>
    <w:multiLevelType w:val="hybridMultilevel"/>
    <w:tmpl w:val="6572519A"/>
    <w:lvl w:ilvl="0" w:tplc="16B2F59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color w:val="auto"/>
      </w:rPr>
    </w:lvl>
    <w:lvl w:ilvl="1" w:tplc="F356D7B8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/>
      </w:rPr>
    </w:lvl>
    <w:lvl w:ilvl="2" w:tplc="F782CED0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1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F526682"/>
    <w:multiLevelType w:val="hybridMultilevel"/>
    <w:tmpl w:val="9AD43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67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68">
    <w:nsid w:val="7D852D4A"/>
    <w:multiLevelType w:val="hybridMultilevel"/>
    <w:tmpl w:val="DC949500"/>
    <w:lvl w:ilvl="0" w:tplc="D000510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5"/>
  </w:num>
  <w:num w:numId="5">
    <w:abstractNumId w:val="42"/>
  </w:num>
  <w:num w:numId="6">
    <w:abstractNumId w:val="62"/>
  </w:num>
  <w:num w:numId="7">
    <w:abstractNumId w:val="14"/>
  </w:num>
  <w:num w:numId="8">
    <w:abstractNumId w:val="22"/>
  </w:num>
  <w:num w:numId="9">
    <w:abstractNumId w:val="25"/>
  </w:num>
  <w:num w:numId="10">
    <w:abstractNumId w:val="60"/>
  </w:num>
  <w:num w:numId="11">
    <w:abstractNumId w:val="59"/>
  </w:num>
  <w:num w:numId="12">
    <w:abstractNumId w:val="54"/>
    <w:lvlOverride w:ilvl="0">
      <w:startOverride w:val="1"/>
    </w:lvlOverride>
  </w:num>
  <w:num w:numId="13">
    <w:abstractNumId w:val="40"/>
    <w:lvlOverride w:ilvl="0">
      <w:startOverride w:val="1"/>
    </w:lvlOverride>
  </w:num>
  <w:num w:numId="14">
    <w:abstractNumId w:val="21"/>
  </w:num>
  <w:num w:numId="15">
    <w:abstractNumId w:val="58"/>
  </w:num>
  <w:num w:numId="16">
    <w:abstractNumId w:val="30"/>
  </w:num>
  <w:num w:numId="17">
    <w:abstractNumId w:val="24"/>
  </w:num>
  <w:num w:numId="18">
    <w:abstractNumId w:val="67"/>
  </w:num>
  <w:num w:numId="19">
    <w:abstractNumId w:val="27"/>
  </w:num>
  <w:num w:numId="20">
    <w:abstractNumId w:val="32"/>
  </w:num>
  <w:num w:numId="21">
    <w:abstractNumId w:val="16"/>
  </w:num>
  <w:num w:numId="22">
    <w:abstractNumId w:val="17"/>
  </w:num>
  <w:num w:numId="23">
    <w:abstractNumId w:val="18"/>
  </w:num>
  <w:num w:numId="24">
    <w:abstractNumId w:val="20"/>
  </w:num>
  <w:num w:numId="25">
    <w:abstractNumId w:val="66"/>
  </w:num>
  <w:num w:numId="26">
    <w:abstractNumId w:val="61"/>
  </w:num>
  <w:num w:numId="27">
    <w:abstractNumId w:val="44"/>
  </w:num>
  <w:num w:numId="28">
    <w:abstractNumId w:val="41"/>
  </w:num>
  <w:num w:numId="29">
    <w:abstractNumId w:val="68"/>
  </w:num>
  <w:num w:numId="30">
    <w:abstractNumId w:val="43"/>
  </w:num>
  <w:num w:numId="31">
    <w:abstractNumId w:val="57"/>
  </w:num>
  <w:num w:numId="32">
    <w:abstractNumId w:val="52"/>
  </w:num>
  <w:num w:numId="33">
    <w:abstractNumId w:val="55"/>
  </w:num>
  <w:num w:numId="34">
    <w:abstractNumId w:val="45"/>
  </w:num>
  <w:num w:numId="35">
    <w:abstractNumId w:val="48"/>
  </w:num>
  <w:num w:numId="36">
    <w:abstractNumId w:val="36"/>
  </w:num>
  <w:num w:numId="37">
    <w:abstractNumId w:val="35"/>
  </w:num>
  <w:num w:numId="38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23"/>
  </w:num>
  <w:num w:numId="41">
    <w:abstractNumId w:val="28"/>
  </w:num>
  <w:num w:numId="42">
    <w:abstractNumId w:val="64"/>
  </w:num>
  <w:num w:numId="43">
    <w:abstractNumId w:val="50"/>
  </w:num>
  <w:num w:numId="44">
    <w:abstractNumId w:val="19"/>
  </w:num>
  <w:num w:numId="45">
    <w:abstractNumId w:val="15"/>
  </w:num>
  <w:num w:numId="46">
    <w:abstractNumId w:val="51"/>
  </w:num>
  <w:num w:numId="47">
    <w:abstractNumId w:val="34"/>
  </w:num>
  <w:num w:numId="48">
    <w:abstractNumId w:val="37"/>
  </w:num>
  <w:num w:numId="49">
    <w:abstractNumId w:val="47"/>
  </w:num>
  <w:num w:numId="50">
    <w:abstractNumId w:val="13"/>
  </w:num>
  <w:num w:numId="51">
    <w:abstractNumId w:val="38"/>
  </w:num>
  <w:num w:numId="52">
    <w:abstractNumId w:val="29"/>
  </w:num>
  <w:num w:numId="53">
    <w:abstractNumId w:val="53"/>
  </w:num>
  <w:num w:numId="54">
    <w:abstractNumId w:val="26"/>
  </w:num>
  <w:num w:numId="55">
    <w:abstractNumId w:val="49"/>
  </w:num>
  <w:num w:numId="56">
    <w:abstractNumId w:val="31"/>
  </w:num>
  <w:num w:numId="57">
    <w:abstractNumId w:val="46"/>
  </w:num>
  <w:num w:numId="58">
    <w:abstractNumId w:val="11"/>
  </w:num>
  <w:num w:numId="59">
    <w:abstractNumId w:val="63"/>
  </w:num>
  <w:num w:numId="60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087"/>
    <w:rsid w:val="0000008F"/>
    <w:rsid w:val="00000E49"/>
    <w:rsid w:val="00002253"/>
    <w:rsid w:val="00002499"/>
    <w:rsid w:val="00002CCC"/>
    <w:rsid w:val="00002FA6"/>
    <w:rsid w:val="0000407A"/>
    <w:rsid w:val="00004562"/>
    <w:rsid w:val="00005320"/>
    <w:rsid w:val="00005692"/>
    <w:rsid w:val="00006258"/>
    <w:rsid w:val="0000667D"/>
    <w:rsid w:val="00006F1D"/>
    <w:rsid w:val="00007D0C"/>
    <w:rsid w:val="0001031A"/>
    <w:rsid w:val="0001100B"/>
    <w:rsid w:val="000118C8"/>
    <w:rsid w:val="00012F69"/>
    <w:rsid w:val="000132C8"/>
    <w:rsid w:val="00013E76"/>
    <w:rsid w:val="00014473"/>
    <w:rsid w:val="0001499A"/>
    <w:rsid w:val="00014C1D"/>
    <w:rsid w:val="0001765B"/>
    <w:rsid w:val="00020A39"/>
    <w:rsid w:val="00021355"/>
    <w:rsid w:val="00021823"/>
    <w:rsid w:val="00021853"/>
    <w:rsid w:val="00022668"/>
    <w:rsid w:val="0002286D"/>
    <w:rsid w:val="00022B9E"/>
    <w:rsid w:val="00022E8D"/>
    <w:rsid w:val="00023235"/>
    <w:rsid w:val="00024C82"/>
    <w:rsid w:val="00026EA2"/>
    <w:rsid w:val="00027597"/>
    <w:rsid w:val="00027DDB"/>
    <w:rsid w:val="000300D3"/>
    <w:rsid w:val="00030A96"/>
    <w:rsid w:val="0003110F"/>
    <w:rsid w:val="0003160E"/>
    <w:rsid w:val="00031A67"/>
    <w:rsid w:val="00032937"/>
    <w:rsid w:val="00032C3E"/>
    <w:rsid w:val="00032FCA"/>
    <w:rsid w:val="00033137"/>
    <w:rsid w:val="00033A87"/>
    <w:rsid w:val="00033AAD"/>
    <w:rsid w:val="00034629"/>
    <w:rsid w:val="000348A7"/>
    <w:rsid w:val="00034A1E"/>
    <w:rsid w:val="00035151"/>
    <w:rsid w:val="00035886"/>
    <w:rsid w:val="00036141"/>
    <w:rsid w:val="0003628A"/>
    <w:rsid w:val="000364B3"/>
    <w:rsid w:val="0003711D"/>
    <w:rsid w:val="00037517"/>
    <w:rsid w:val="00037668"/>
    <w:rsid w:val="00037A32"/>
    <w:rsid w:val="0004004F"/>
    <w:rsid w:val="000401C7"/>
    <w:rsid w:val="000401DF"/>
    <w:rsid w:val="00040276"/>
    <w:rsid w:val="00040703"/>
    <w:rsid w:val="00040AB2"/>
    <w:rsid w:val="00040F4D"/>
    <w:rsid w:val="00041076"/>
    <w:rsid w:val="00041364"/>
    <w:rsid w:val="00041891"/>
    <w:rsid w:val="0004244F"/>
    <w:rsid w:val="0004303A"/>
    <w:rsid w:val="0004506E"/>
    <w:rsid w:val="0004518F"/>
    <w:rsid w:val="00045981"/>
    <w:rsid w:val="00045E04"/>
    <w:rsid w:val="00050278"/>
    <w:rsid w:val="000511FC"/>
    <w:rsid w:val="000514C4"/>
    <w:rsid w:val="0005155B"/>
    <w:rsid w:val="00051BF7"/>
    <w:rsid w:val="00052E07"/>
    <w:rsid w:val="00052F54"/>
    <w:rsid w:val="0005356A"/>
    <w:rsid w:val="0005369C"/>
    <w:rsid w:val="00053995"/>
    <w:rsid w:val="000550D6"/>
    <w:rsid w:val="00055167"/>
    <w:rsid w:val="00055CF1"/>
    <w:rsid w:val="000561DE"/>
    <w:rsid w:val="00056EE8"/>
    <w:rsid w:val="000604AE"/>
    <w:rsid w:val="00060B81"/>
    <w:rsid w:val="00060E1E"/>
    <w:rsid w:val="000611DC"/>
    <w:rsid w:val="00061581"/>
    <w:rsid w:val="00061611"/>
    <w:rsid w:val="00062E49"/>
    <w:rsid w:val="00063AD7"/>
    <w:rsid w:val="00063AF1"/>
    <w:rsid w:val="00063E22"/>
    <w:rsid w:val="00064343"/>
    <w:rsid w:val="000645C5"/>
    <w:rsid w:val="000645D9"/>
    <w:rsid w:val="00065837"/>
    <w:rsid w:val="00065EDF"/>
    <w:rsid w:val="0006614B"/>
    <w:rsid w:val="00070706"/>
    <w:rsid w:val="00070A7B"/>
    <w:rsid w:val="0007161D"/>
    <w:rsid w:val="00071642"/>
    <w:rsid w:val="00071C2A"/>
    <w:rsid w:val="000722F7"/>
    <w:rsid w:val="000731B6"/>
    <w:rsid w:val="000732E6"/>
    <w:rsid w:val="00073C72"/>
    <w:rsid w:val="00073F20"/>
    <w:rsid w:val="00073FEA"/>
    <w:rsid w:val="00074549"/>
    <w:rsid w:val="000745CC"/>
    <w:rsid w:val="0007527C"/>
    <w:rsid w:val="000752B3"/>
    <w:rsid w:val="000755A7"/>
    <w:rsid w:val="000775A9"/>
    <w:rsid w:val="0008034A"/>
    <w:rsid w:val="00080477"/>
    <w:rsid w:val="000806C5"/>
    <w:rsid w:val="00080702"/>
    <w:rsid w:val="00080A91"/>
    <w:rsid w:val="00080D46"/>
    <w:rsid w:val="000814B4"/>
    <w:rsid w:val="00081A07"/>
    <w:rsid w:val="00081A1C"/>
    <w:rsid w:val="00083B03"/>
    <w:rsid w:val="00084178"/>
    <w:rsid w:val="00084848"/>
    <w:rsid w:val="000857C3"/>
    <w:rsid w:val="00085C65"/>
    <w:rsid w:val="000860B2"/>
    <w:rsid w:val="000861F8"/>
    <w:rsid w:val="0008627E"/>
    <w:rsid w:val="000870A5"/>
    <w:rsid w:val="00087555"/>
    <w:rsid w:val="000900D7"/>
    <w:rsid w:val="00090D43"/>
    <w:rsid w:val="00090FBB"/>
    <w:rsid w:val="00091027"/>
    <w:rsid w:val="00091046"/>
    <w:rsid w:val="00096149"/>
    <w:rsid w:val="000971F9"/>
    <w:rsid w:val="000A0A5C"/>
    <w:rsid w:val="000A1069"/>
    <w:rsid w:val="000A1A5A"/>
    <w:rsid w:val="000A2336"/>
    <w:rsid w:val="000A3ECD"/>
    <w:rsid w:val="000A4D1B"/>
    <w:rsid w:val="000A500D"/>
    <w:rsid w:val="000A52C2"/>
    <w:rsid w:val="000A52F4"/>
    <w:rsid w:val="000A5D0F"/>
    <w:rsid w:val="000A6233"/>
    <w:rsid w:val="000A626D"/>
    <w:rsid w:val="000A6469"/>
    <w:rsid w:val="000A7CB3"/>
    <w:rsid w:val="000B0D34"/>
    <w:rsid w:val="000B1831"/>
    <w:rsid w:val="000B2B61"/>
    <w:rsid w:val="000B2D78"/>
    <w:rsid w:val="000B34D5"/>
    <w:rsid w:val="000B385F"/>
    <w:rsid w:val="000B3997"/>
    <w:rsid w:val="000B3BB8"/>
    <w:rsid w:val="000B43E6"/>
    <w:rsid w:val="000B59C0"/>
    <w:rsid w:val="000B62D1"/>
    <w:rsid w:val="000B6412"/>
    <w:rsid w:val="000B6DE4"/>
    <w:rsid w:val="000B735C"/>
    <w:rsid w:val="000B7FC9"/>
    <w:rsid w:val="000C057B"/>
    <w:rsid w:val="000C09A6"/>
    <w:rsid w:val="000C14F8"/>
    <w:rsid w:val="000C16C8"/>
    <w:rsid w:val="000C2284"/>
    <w:rsid w:val="000C2618"/>
    <w:rsid w:val="000C2BF8"/>
    <w:rsid w:val="000C314D"/>
    <w:rsid w:val="000C393D"/>
    <w:rsid w:val="000C4693"/>
    <w:rsid w:val="000C55F2"/>
    <w:rsid w:val="000C672F"/>
    <w:rsid w:val="000C680F"/>
    <w:rsid w:val="000C68CE"/>
    <w:rsid w:val="000C7527"/>
    <w:rsid w:val="000C7661"/>
    <w:rsid w:val="000C7D5E"/>
    <w:rsid w:val="000D0067"/>
    <w:rsid w:val="000D00AC"/>
    <w:rsid w:val="000D00DF"/>
    <w:rsid w:val="000D0EDA"/>
    <w:rsid w:val="000D1693"/>
    <w:rsid w:val="000D177F"/>
    <w:rsid w:val="000D1B68"/>
    <w:rsid w:val="000D41FC"/>
    <w:rsid w:val="000D44D5"/>
    <w:rsid w:val="000D4767"/>
    <w:rsid w:val="000D4BBE"/>
    <w:rsid w:val="000D510C"/>
    <w:rsid w:val="000D51FB"/>
    <w:rsid w:val="000D56F0"/>
    <w:rsid w:val="000D6D7F"/>
    <w:rsid w:val="000D76BE"/>
    <w:rsid w:val="000E0576"/>
    <w:rsid w:val="000E1148"/>
    <w:rsid w:val="000E262C"/>
    <w:rsid w:val="000E3E7A"/>
    <w:rsid w:val="000E4619"/>
    <w:rsid w:val="000E692B"/>
    <w:rsid w:val="000E6BF2"/>
    <w:rsid w:val="000E6D8E"/>
    <w:rsid w:val="000E75C0"/>
    <w:rsid w:val="000E7A06"/>
    <w:rsid w:val="000F13B6"/>
    <w:rsid w:val="000F19B7"/>
    <w:rsid w:val="000F1AC3"/>
    <w:rsid w:val="000F26EE"/>
    <w:rsid w:val="000F281A"/>
    <w:rsid w:val="000F342B"/>
    <w:rsid w:val="000F41E3"/>
    <w:rsid w:val="000F4917"/>
    <w:rsid w:val="000F4B7D"/>
    <w:rsid w:val="000F4F5C"/>
    <w:rsid w:val="000F4FCF"/>
    <w:rsid w:val="000F50E1"/>
    <w:rsid w:val="000F5272"/>
    <w:rsid w:val="000F575E"/>
    <w:rsid w:val="000F5BAA"/>
    <w:rsid w:val="000F5CA8"/>
    <w:rsid w:val="000F6C16"/>
    <w:rsid w:val="0010020C"/>
    <w:rsid w:val="0010020F"/>
    <w:rsid w:val="001021B2"/>
    <w:rsid w:val="00102861"/>
    <w:rsid w:val="001040DA"/>
    <w:rsid w:val="00104F3B"/>
    <w:rsid w:val="00105873"/>
    <w:rsid w:val="00106ABF"/>
    <w:rsid w:val="00106CE1"/>
    <w:rsid w:val="001078BB"/>
    <w:rsid w:val="00111ED8"/>
    <w:rsid w:val="00111EFB"/>
    <w:rsid w:val="001125BE"/>
    <w:rsid w:val="001127D3"/>
    <w:rsid w:val="001138DB"/>
    <w:rsid w:val="00113B0E"/>
    <w:rsid w:val="00114217"/>
    <w:rsid w:val="00115051"/>
    <w:rsid w:val="001157DA"/>
    <w:rsid w:val="00115DB3"/>
    <w:rsid w:val="00115F5C"/>
    <w:rsid w:val="00115F80"/>
    <w:rsid w:val="00115FAB"/>
    <w:rsid w:val="0011769F"/>
    <w:rsid w:val="00117827"/>
    <w:rsid w:val="00117D6A"/>
    <w:rsid w:val="00120245"/>
    <w:rsid w:val="00121581"/>
    <w:rsid w:val="001215B6"/>
    <w:rsid w:val="00121CD6"/>
    <w:rsid w:val="00122F19"/>
    <w:rsid w:val="00123018"/>
    <w:rsid w:val="00123317"/>
    <w:rsid w:val="00123E42"/>
    <w:rsid w:val="00124024"/>
    <w:rsid w:val="001241E9"/>
    <w:rsid w:val="001244E9"/>
    <w:rsid w:val="00124BFD"/>
    <w:rsid w:val="00125258"/>
    <w:rsid w:val="00125FC0"/>
    <w:rsid w:val="00125FE6"/>
    <w:rsid w:val="001262BD"/>
    <w:rsid w:val="00127546"/>
    <w:rsid w:val="0012761E"/>
    <w:rsid w:val="00127FA2"/>
    <w:rsid w:val="00130159"/>
    <w:rsid w:val="00130A66"/>
    <w:rsid w:val="00131087"/>
    <w:rsid w:val="00132045"/>
    <w:rsid w:val="001321DA"/>
    <w:rsid w:val="001335E7"/>
    <w:rsid w:val="00134063"/>
    <w:rsid w:val="00134B70"/>
    <w:rsid w:val="00135041"/>
    <w:rsid w:val="001357A2"/>
    <w:rsid w:val="00135ACE"/>
    <w:rsid w:val="00135F2D"/>
    <w:rsid w:val="001361EB"/>
    <w:rsid w:val="00136838"/>
    <w:rsid w:val="00137624"/>
    <w:rsid w:val="0014065C"/>
    <w:rsid w:val="00140DB0"/>
    <w:rsid w:val="00141D3A"/>
    <w:rsid w:val="00141FCB"/>
    <w:rsid w:val="0014203C"/>
    <w:rsid w:val="00142A1E"/>
    <w:rsid w:val="00142D70"/>
    <w:rsid w:val="00143484"/>
    <w:rsid w:val="00143D23"/>
    <w:rsid w:val="001444FF"/>
    <w:rsid w:val="00144904"/>
    <w:rsid w:val="00144AA1"/>
    <w:rsid w:val="00144E6B"/>
    <w:rsid w:val="0014533A"/>
    <w:rsid w:val="00145A35"/>
    <w:rsid w:val="001462EF"/>
    <w:rsid w:val="00146B9B"/>
    <w:rsid w:val="00146CFB"/>
    <w:rsid w:val="00147229"/>
    <w:rsid w:val="0014758A"/>
    <w:rsid w:val="0015002F"/>
    <w:rsid w:val="00151E4A"/>
    <w:rsid w:val="00151FF3"/>
    <w:rsid w:val="00152961"/>
    <w:rsid w:val="00152A5C"/>
    <w:rsid w:val="00152B93"/>
    <w:rsid w:val="00153325"/>
    <w:rsid w:val="0015422F"/>
    <w:rsid w:val="00154542"/>
    <w:rsid w:val="00155570"/>
    <w:rsid w:val="001555D4"/>
    <w:rsid w:val="001560B9"/>
    <w:rsid w:val="00156A3E"/>
    <w:rsid w:val="0016235D"/>
    <w:rsid w:val="001638E5"/>
    <w:rsid w:val="00163AFA"/>
    <w:rsid w:val="0016407A"/>
    <w:rsid w:val="0016416A"/>
    <w:rsid w:val="00164E83"/>
    <w:rsid w:val="001661E4"/>
    <w:rsid w:val="0016636B"/>
    <w:rsid w:val="00166665"/>
    <w:rsid w:val="001667A2"/>
    <w:rsid w:val="00167270"/>
    <w:rsid w:val="001708DF"/>
    <w:rsid w:val="0017107A"/>
    <w:rsid w:val="001735B5"/>
    <w:rsid w:val="00173B13"/>
    <w:rsid w:val="00173D8B"/>
    <w:rsid w:val="00174203"/>
    <w:rsid w:val="00174B51"/>
    <w:rsid w:val="00175C6B"/>
    <w:rsid w:val="001763CB"/>
    <w:rsid w:val="00176662"/>
    <w:rsid w:val="00176760"/>
    <w:rsid w:val="00176CFD"/>
    <w:rsid w:val="001800FC"/>
    <w:rsid w:val="00180781"/>
    <w:rsid w:val="001811A8"/>
    <w:rsid w:val="001813DD"/>
    <w:rsid w:val="00181C14"/>
    <w:rsid w:val="00182010"/>
    <w:rsid w:val="00182AF1"/>
    <w:rsid w:val="00183706"/>
    <w:rsid w:val="0018473E"/>
    <w:rsid w:val="0018475F"/>
    <w:rsid w:val="001850E0"/>
    <w:rsid w:val="0018673B"/>
    <w:rsid w:val="00190CAF"/>
    <w:rsid w:val="00190F7D"/>
    <w:rsid w:val="00191162"/>
    <w:rsid w:val="001920CC"/>
    <w:rsid w:val="001921D0"/>
    <w:rsid w:val="00192D37"/>
    <w:rsid w:val="0019354F"/>
    <w:rsid w:val="00193A2A"/>
    <w:rsid w:val="00193D80"/>
    <w:rsid w:val="00195161"/>
    <w:rsid w:val="0019524D"/>
    <w:rsid w:val="00195581"/>
    <w:rsid w:val="001960B2"/>
    <w:rsid w:val="00197611"/>
    <w:rsid w:val="00197AE7"/>
    <w:rsid w:val="001A1386"/>
    <w:rsid w:val="001A18C0"/>
    <w:rsid w:val="001A1ADA"/>
    <w:rsid w:val="001A1E23"/>
    <w:rsid w:val="001A20A0"/>
    <w:rsid w:val="001A2B2F"/>
    <w:rsid w:val="001A2C61"/>
    <w:rsid w:val="001A346F"/>
    <w:rsid w:val="001A3A7E"/>
    <w:rsid w:val="001A41AA"/>
    <w:rsid w:val="001A45A5"/>
    <w:rsid w:val="001A4607"/>
    <w:rsid w:val="001A5C4E"/>
    <w:rsid w:val="001A6701"/>
    <w:rsid w:val="001B0634"/>
    <w:rsid w:val="001B0B95"/>
    <w:rsid w:val="001B0BDF"/>
    <w:rsid w:val="001B1028"/>
    <w:rsid w:val="001B10C9"/>
    <w:rsid w:val="001B121C"/>
    <w:rsid w:val="001B1464"/>
    <w:rsid w:val="001B2E05"/>
    <w:rsid w:val="001B30F8"/>
    <w:rsid w:val="001B3AA4"/>
    <w:rsid w:val="001B3EA1"/>
    <w:rsid w:val="001B44B3"/>
    <w:rsid w:val="001B49D6"/>
    <w:rsid w:val="001B4C60"/>
    <w:rsid w:val="001B4E7B"/>
    <w:rsid w:val="001B505C"/>
    <w:rsid w:val="001B59BB"/>
    <w:rsid w:val="001B5E3D"/>
    <w:rsid w:val="001B602E"/>
    <w:rsid w:val="001B7766"/>
    <w:rsid w:val="001B7EF9"/>
    <w:rsid w:val="001C0384"/>
    <w:rsid w:val="001C0C9D"/>
    <w:rsid w:val="001C0E07"/>
    <w:rsid w:val="001C1213"/>
    <w:rsid w:val="001C127E"/>
    <w:rsid w:val="001C17FA"/>
    <w:rsid w:val="001C1DE5"/>
    <w:rsid w:val="001C1FBD"/>
    <w:rsid w:val="001C37CD"/>
    <w:rsid w:val="001C4C7E"/>
    <w:rsid w:val="001C5077"/>
    <w:rsid w:val="001C51E6"/>
    <w:rsid w:val="001C521C"/>
    <w:rsid w:val="001C562E"/>
    <w:rsid w:val="001C6500"/>
    <w:rsid w:val="001C705C"/>
    <w:rsid w:val="001C7503"/>
    <w:rsid w:val="001D01F3"/>
    <w:rsid w:val="001D1107"/>
    <w:rsid w:val="001D1310"/>
    <w:rsid w:val="001D1713"/>
    <w:rsid w:val="001D28CC"/>
    <w:rsid w:val="001D28F0"/>
    <w:rsid w:val="001D2B2E"/>
    <w:rsid w:val="001D2B44"/>
    <w:rsid w:val="001D3387"/>
    <w:rsid w:val="001D3EF7"/>
    <w:rsid w:val="001D74DC"/>
    <w:rsid w:val="001D7DA6"/>
    <w:rsid w:val="001E0196"/>
    <w:rsid w:val="001E0747"/>
    <w:rsid w:val="001E117E"/>
    <w:rsid w:val="001E1653"/>
    <w:rsid w:val="001E178D"/>
    <w:rsid w:val="001E281E"/>
    <w:rsid w:val="001E29ED"/>
    <w:rsid w:val="001E3B7B"/>
    <w:rsid w:val="001E3F17"/>
    <w:rsid w:val="001E49FD"/>
    <w:rsid w:val="001E4BE8"/>
    <w:rsid w:val="001E5246"/>
    <w:rsid w:val="001E5BEE"/>
    <w:rsid w:val="001E5E9F"/>
    <w:rsid w:val="001E6206"/>
    <w:rsid w:val="001E6545"/>
    <w:rsid w:val="001E6C7C"/>
    <w:rsid w:val="001E7355"/>
    <w:rsid w:val="001E7574"/>
    <w:rsid w:val="001E78A5"/>
    <w:rsid w:val="001E79A9"/>
    <w:rsid w:val="001E7ED9"/>
    <w:rsid w:val="001F0E9D"/>
    <w:rsid w:val="001F0FD3"/>
    <w:rsid w:val="001F1228"/>
    <w:rsid w:val="001F2392"/>
    <w:rsid w:val="001F23F4"/>
    <w:rsid w:val="001F240F"/>
    <w:rsid w:val="001F2991"/>
    <w:rsid w:val="001F2993"/>
    <w:rsid w:val="001F2C7B"/>
    <w:rsid w:val="001F31AF"/>
    <w:rsid w:val="001F3570"/>
    <w:rsid w:val="001F36C0"/>
    <w:rsid w:val="001F37FA"/>
    <w:rsid w:val="001F3C30"/>
    <w:rsid w:val="001F4D46"/>
    <w:rsid w:val="001F522A"/>
    <w:rsid w:val="001F53D3"/>
    <w:rsid w:val="001F6615"/>
    <w:rsid w:val="001F6F0C"/>
    <w:rsid w:val="002005B9"/>
    <w:rsid w:val="00200608"/>
    <w:rsid w:val="0020093A"/>
    <w:rsid w:val="00201637"/>
    <w:rsid w:val="0020198F"/>
    <w:rsid w:val="00202C44"/>
    <w:rsid w:val="00202C95"/>
    <w:rsid w:val="00203006"/>
    <w:rsid w:val="00203A53"/>
    <w:rsid w:val="00203D57"/>
    <w:rsid w:val="0020540F"/>
    <w:rsid w:val="002054F7"/>
    <w:rsid w:val="00205661"/>
    <w:rsid w:val="00205712"/>
    <w:rsid w:val="00205D79"/>
    <w:rsid w:val="00206579"/>
    <w:rsid w:val="0020757B"/>
    <w:rsid w:val="002076FA"/>
    <w:rsid w:val="002122D1"/>
    <w:rsid w:val="0021264A"/>
    <w:rsid w:val="00213EB8"/>
    <w:rsid w:val="00214314"/>
    <w:rsid w:val="00215860"/>
    <w:rsid w:val="00215A7F"/>
    <w:rsid w:val="00215D36"/>
    <w:rsid w:val="00216A98"/>
    <w:rsid w:val="00217242"/>
    <w:rsid w:val="00217753"/>
    <w:rsid w:val="00217873"/>
    <w:rsid w:val="00217C66"/>
    <w:rsid w:val="00217DE2"/>
    <w:rsid w:val="0022063C"/>
    <w:rsid w:val="00220B6A"/>
    <w:rsid w:val="0022144E"/>
    <w:rsid w:val="0022155B"/>
    <w:rsid w:val="00221A62"/>
    <w:rsid w:val="00222BA4"/>
    <w:rsid w:val="00222D05"/>
    <w:rsid w:val="002231FA"/>
    <w:rsid w:val="00223B22"/>
    <w:rsid w:val="002240A5"/>
    <w:rsid w:val="00225683"/>
    <w:rsid w:val="00225784"/>
    <w:rsid w:val="0022588E"/>
    <w:rsid w:val="00226264"/>
    <w:rsid w:val="00226C84"/>
    <w:rsid w:val="00226EF5"/>
    <w:rsid w:val="002272B0"/>
    <w:rsid w:val="002274DD"/>
    <w:rsid w:val="002278CC"/>
    <w:rsid w:val="00230691"/>
    <w:rsid w:val="002307A6"/>
    <w:rsid w:val="00230905"/>
    <w:rsid w:val="00230D02"/>
    <w:rsid w:val="002316CF"/>
    <w:rsid w:val="00231D20"/>
    <w:rsid w:val="00231DBE"/>
    <w:rsid w:val="00232A15"/>
    <w:rsid w:val="002332FC"/>
    <w:rsid w:val="00233758"/>
    <w:rsid w:val="002339C9"/>
    <w:rsid w:val="00233E27"/>
    <w:rsid w:val="00233E6E"/>
    <w:rsid w:val="002340DE"/>
    <w:rsid w:val="002348DD"/>
    <w:rsid w:val="00235C45"/>
    <w:rsid w:val="00235F23"/>
    <w:rsid w:val="002370D0"/>
    <w:rsid w:val="002379F5"/>
    <w:rsid w:val="00237BDF"/>
    <w:rsid w:val="00237BF5"/>
    <w:rsid w:val="00240181"/>
    <w:rsid w:val="00240346"/>
    <w:rsid w:val="0024081B"/>
    <w:rsid w:val="00240ADE"/>
    <w:rsid w:val="0024154A"/>
    <w:rsid w:val="00243200"/>
    <w:rsid w:val="00243817"/>
    <w:rsid w:val="0024411C"/>
    <w:rsid w:val="002456E0"/>
    <w:rsid w:val="00245859"/>
    <w:rsid w:val="0024596B"/>
    <w:rsid w:val="00245A99"/>
    <w:rsid w:val="00246039"/>
    <w:rsid w:val="00246096"/>
    <w:rsid w:val="00246562"/>
    <w:rsid w:val="00246692"/>
    <w:rsid w:val="00246C40"/>
    <w:rsid w:val="002477EC"/>
    <w:rsid w:val="00251319"/>
    <w:rsid w:val="002514F3"/>
    <w:rsid w:val="002516A6"/>
    <w:rsid w:val="00251BA5"/>
    <w:rsid w:val="00251D09"/>
    <w:rsid w:val="00252A62"/>
    <w:rsid w:val="002535F8"/>
    <w:rsid w:val="0025493A"/>
    <w:rsid w:val="00255489"/>
    <w:rsid w:val="00255966"/>
    <w:rsid w:val="00255CB2"/>
    <w:rsid w:val="00257D98"/>
    <w:rsid w:val="00260072"/>
    <w:rsid w:val="00261A20"/>
    <w:rsid w:val="00261BBB"/>
    <w:rsid w:val="002621EA"/>
    <w:rsid w:val="00262BC7"/>
    <w:rsid w:val="002630C4"/>
    <w:rsid w:val="002632A8"/>
    <w:rsid w:val="002636C4"/>
    <w:rsid w:val="00263AF9"/>
    <w:rsid w:val="00264363"/>
    <w:rsid w:val="00264BF3"/>
    <w:rsid w:val="0026634F"/>
    <w:rsid w:val="0026735F"/>
    <w:rsid w:val="00270106"/>
    <w:rsid w:val="0027053A"/>
    <w:rsid w:val="0027260C"/>
    <w:rsid w:val="0027296A"/>
    <w:rsid w:val="00272EDB"/>
    <w:rsid w:val="0027322A"/>
    <w:rsid w:val="00273440"/>
    <w:rsid w:val="00273CA3"/>
    <w:rsid w:val="002742A3"/>
    <w:rsid w:val="002753BE"/>
    <w:rsid w:val="00276478"/>
    <w:rsid w:val="00276E9A"/>
    <w:rsid w:val="00277A6B"/>
    <w:rsid w:val="00277E45"/>
    <w:rsid w:val="0028068E"/>
    <w:rsid w:val="002806B6"/>
    <w:rsid w:val="0028089F"/>
    <w:rsid w:val="00280AFD"/>
    <w:rsid w:val="00280B59"/>
    <w:rsid w:val="00282364"/>
    <w:rsid w:val="0028293C"/>
    <w:rsid w:val="00283291"/>
    <w:rsid w:val="00283E83"/>
    <w:rsid w:val="00283E89"/>
    <w:rsid w:val="002843BE"/>
    <w:rsid w:val="002848BA"/>
    <w:rsid w:val="00284F57"/>
    <w:rsid w:val="00284FAE"/>
    <w:rsid w:val="0028608A"/>
    <w:rsid w:val="0028644D"/>
    <w:rsid w:val="0029090D"/>
    <w:rsid w:val="00290AE2"/>
    <w:rsid w:val="00290B56"/>
    <w:rsid w:val="00291330"/>
    <w:rsid w:val="00291857"/>
    <w:rsid w:val="00291C20"/>
    <w:rsid w:val="00292068"/>
    <w:rsid w:val="00292291"/>
    <w:rsid w:val="0029231E"/>
    <w:rsid w:val="002932F2"/>
    <w:rsid w:val="0029367E"/>
    <w:rsid w:val="002942CF"/>
    <w:rsid w:val="00294658"/>
    <w:rsid w:val="00294831"/>
    <w:rsid w:val="00294FEF"/>
    <w:rsid w:val="0029658D"/>
    <w:rsid w:val="002967F6"/>
    <w:rsid w:val="0029741A"/>
    <w:rsid w:val="00297735"/>
    <w:rsid w:val="00297770"/>
    <w:rsid w:val="00297ACF"/>
    <w:rsid w:val="002A0777"/>
    <w:rsid w:val="002A08B0"/>
    <w:rsid w:val="002A28FB"/>
    <w:rsid w:val="002A2F89"/>
    <w:rsid w:val="002A305F"/>
    <w:rsid w:val="002A3CAE"/>
    <w:rsid w:val="002A4ACB"/>
    <w:rsid w:val="002A4F11"/>
    <w:rsid w:val="002A4F33"/>
    <w:rsid w:val="002A57F3"/>
    <w:rsid w:val="002A5CBB"/>
    <w:rsid w:val="002A6710"/>
    <w:rsid w:val="002A68B5"/>
    <w:rsid w:val="002A71AA"/>
    <w:rsid w:val="002A7709"/>
    <w:rsid w:val="002A77C1"/>
    <w:rsid w:val="002A7B18"/>
    <w:rsid w:val="002B003C"/>
    <w:rsid w:val="002B138A"/>
    <w:rsid w:val="002B17F3"/>
    <w:rsid w:val="002B1FA8"/>
    <w:rsid w:val="002B3AAC"/>
    <w:rsid w:val="002B4C73"/>
    <w:rsid w:val="002B5397"/>
    <w:rsid w:val="002B591B"/>
    <w:rsid w:val="002B5AE7"/>
    <w:rsid w:val="002B74F7"/>
    <w:rsid w:val="002B7506"/>
    <w:rsid w:val="002B75C2"/>
    <w:rsid w:val="002C0702"/>
    <w:rsid w:val="002C1EB4"/>
    <w:rsid w:val="002C24F2"/>
    <w:rsid w:val="002C2B6F"/>
    <w:rsid w:val="002C2D7E"/>
    <w:rsid w:val="002C2F02"/>
    <w:rsid w:val="002C301A"/>
    <w:rsid w:val="002C52F2"/>
    <w:rsid w:val="002C5837"/>
    <w:rsid w:val="002C5C8C"/>
    <w:rsid w:val="002C6F05"/>
    <w:rsid w:val="002C710A"/>
    <w:rsid w:val="002D036C"/>
    <w:rsid w:val="002D0646"/>
    <w:rsid w:val="002D0FB7"/>
    <w:rsid w:val="002D106D"/>
    <w:rsid w:val="002D145B"/>
    <w:rsid w:val="002D1F86"/>
    <w:rsid w:val="002D2268"/>
    <w:rsid w:val="002D2ED1"/>
    <w:rsid w:val="002D3292"/>
    <w:rsid w:val="002D34DA"/>
    <w:rsid w:val="002D40DD"/>
    <w:rsid w:val="002D4D8B"/>
    <w:rsid w:val="002D4F05"/>
    <w:rsid w:val="002D537D"/>
    <w:rsid w:val="002D65E9"/>
    <w:rsid w:val="002D71C6"/>
    <w:rsid w:val="002D71E8"/>
    <w:rsid w:val="002D7424"/>
    <w:rsid w:val="002E09E3"/>
    <w:rsid w:val="002E1578"/>
    <w:rsid w:val="002E1EA6"/>
    <w:rsid w:val="002E2191"/>
    <w:rsid w:val="002E2356"/>
    <w:rsid w:val="002E24EC"/>
    <w:rsid w:val="002E30EE"/>
    <w:rsid w:val="002E409B"/>
    <w:rsid w:val="002E5BB4"/>
    <w:rsid w:val="002E5C05"/>
    <w:rsid w:val="002E6F91"/>
    <w:rsid w:val="002E70CB"/>
    <w:rsid w:val="002E7885"/>
    <w:rsid w:val="002E7DE7"/>
    <w:rsid w:val="002F0441"/>
    <w:rsid w:val="002F04A5"/>
    <w:rsid w:val="002F0AAE"/>
    <w:rsid w:val="002F0E83"/>
    <w:rsid w:val="002F15B9"/>
    <w:rsid w:val="002F2052"/>
    <w:rsid w:val="002F2679"/>
    <w:rsid w:val="002F2A4A"/>
    <w:rsid w:val="002F306A"/>
    <w:rsid w:val="002F32D7"/>
    <w:rsid w:val="002F33EE"/>
    <w:rsid w:val="002F34F8"/>
    <w:rsid w:val="002F3C08"/>
    <w:rsid w:val="002F3C83"/>
    <w:rsid w:val="002F3C99"/>
    <w:rsid w:val="002F3DED"/>
    <w:rsid w:val="002F4A9B"/>
    <w:rsid w:val="002F58D9"/>
    <w:rsid w:val="002F671D"/>
    <w:rsid w:val="002F6D1E"/>
    <w:rsid w:val="002F7183"/>
    <w:rsid w:val="002F7211"/>
    <w:rsid w:val="002F7A4B"/>
    <w:rsid w:val="0030054D"/>
    <w:rsid w:val="00300E55"/>
    <w:rsid w:val="00301642"/>
    <w:rsid w:val="00302547"/>
    <w:rsid w:val="00302A8F"/>
    <w:rsid w:val="00303667"/>
    <w:rsid w:val="003043AA"/>
    <w:rsid w:val="00304D2B"/>
    <w:rsid w:val="00304FA7"/>
    <w:rsid w:val="00305057"/>
    <w:rsid w:val="0030539D"/>
    <w:rsid w:val="00305B2C"/>
    <w:rsid w:val="00310297"/>
    <w:rsid w:val="00310357"/>
    <w:rsid w:val="00310ACF"/>
    <w:rsid w:val="0031148A"/>
    <w:rsid w:val="00311B0E"/>
    <w:rsid w:val="00312428"/>
    <w:rsid w:val="00313014"/>
    <w:rsid w:val="003147EA"/>
    <w:rsid w:val="00314C57"/>
    <w:rsid w:val="0031511C"/>
    <w:rsid w:val="003157BA"/>
    <w:rsid w:val="00315A27"/>
    <w:rsid w:val="00315D55"/>
    <w:rsid w:val="003162EB"/>
    <w:rsid w:val="00316F2A"/>
    <w:rsid w:val="00317510"/>
    <w:rsid w:val="00317689"/>
    <w:rsid w:val="00317792"/>
    <w:rsid w:val="00320293"/>
    <w:rsid w:val="00320315"/>
    <w:rsid w:val="003212DB"/>
    <w:rsid w:val="0032147D"/>
    <w:rsid w:val="00321534"/>
    <w:rsid w:val="00322343"/>
    <w:rsid w:val="00323203"/>
    <w:rsid w:val="003249F7"/>
    <w:rsid w:val="00327889"/>
    <w:rsid w:val="003279B3"/>
    <w:rsid w:val="00327DA5"/>
    <w:rsid w:val="00330F23"/>
    <w:rsid w:val="00332159"/>
    <w:rsid w:val="003326B3"/>
    <w:rsid w:val="00332834"/>
    <w:rsid w:val="00332C8B"/>
    <w:rsid w:val="00332FB2"/>
    <w:rsid w:val="003330F6"/>
    <w:rsid w:val="00333440"/>
    <w:rsid w:val="003342F4"/>
    <w:rsid w:val="00334FF0"/>
    <w:rsid w:val="00335424"/>
    <w:rsid w:val="003360A6"/>
    <w:rsid w:val="00336496"/>
    <w:rsid w:val="00336DDA"/>
    <w:rsid w:val="003372AD"/>
    <w:rsid w:val="003379C4"/>
    <w:rsid w:val="00337E4B"/>
    <w:rsid w:val="003400B8"/>
    <w:rsid w:val="003415F8"/>
    <w:rsid w:val="00341874"/>
    <w:rsid w:val="00341B4E"/>
    <w:rsid w:val="00342C88"/>
    <w:rsid w:val="00343093"/>
    <w:rsid w:val="00343A1A"/>
    <w:rsid w:val="00343BEC"/>
    <w:rsid w:val="003440B1"/>
    <w:rsid w:val="003447C1"/>
    <w:rsid w:val="00344E8A"/>
    <w:rsid w:val="00345629"/>
    <w:rsid w:val="00347185"/>
    <w:rsid w:val="0034731A"/>
    <w:rsid w:val="0034764B"/>
    <w:rsid w:val="003478F0"/>
    <w:rsid w:val="00347D9F"/>
    <w:rsid w:val="00347DD0"/>
    <w:rsid w:val="0035029F"/>
    <w:rsid w:val="00350ABA"/>
    <w:rsid w:val="0035192E"/>
    <w:rsid w:val="00351A90"/>
    <w:rsid w:val="00352310"/>
    <w:rsid w:val="003528D4"/>
    <w:rsid w:val="003529D7"/>
    <w:rsid w:val="00354081"/>
    <w:rsid w:val="003544E7"/>
    <w:rsid w:val="00354A0D"/>
    <w:rsid w:val="0035587A"/>
    <w:rsid w:val="00355C2C"/>
    <w:rsid w:val="00356196"/>
    <w:rsid w:val="00356CFB"/>
    <w:rsid w:val="0036062E"/>
    <w:rsid w:val="00361400"/>
    <w:rsid w:val="0036183F"/>
    <w:rsid w:val="00361D27"/>
    <w:rsid w:val="00362B43"/>
    <w:rsid w:val="00363D06"/>
    <w:rsid w:val="00364194"/>
    <w:rsid w:val="003655FE"/>
    <w:rsid w:val="00365785"/>
    <w:rsid w:val="00365896"/>
    <w:rsid w:val="00365979"/>
    <w:rsid w:val="003665E4"/>
    <w:rsid w:val="003668AC"/>
    <w:rsid w:val="003679F5"/>
    <w:rsid w:val="003707F9"/>
    <w:rsid w:val="003716A7"/>
    <w:rsid w:val="003718DC"/>
    <w:rsid w:val="003719ED"/>
    <w:rsid w:val="00371F60"/>
    <w:rsid w:val="003720F2"/>
    <w:rsid w:val="00372B4F"/>
    <w:rsid w:val="003735BE"/>
    <w:rsid w:val="00373902"/>
    <w:rsid w:val="00374B10"/>
    <w:rsid w:val="00374B1F"/>
    <w:rsid w:val="00374BBD"/>
    <w:rsid w:val="00376448"/>
    <w:rsid w:val="00376E75"/>
    <w:rsid w:val="003772FC"/>
    <w:rsid w:val="00377B13"/>
    <w:rsid w:val="0038060F"/>
    <w:rsid w:val="0038067A"/>
    <w:rsid w:val="003817CB"/>
    <w:rsid w:val="00381B38"/>
    <w:rsid w:val="00381FDB"/>
    <w:rsid w:val="00382214"/>
    <w:rsid w:val="003822DD"/>
    <w:rsid w:val="00382881"/>
    <w:rsid w:val="00382BDE"/>
    <w:rsid w:val="00383F19"/>
    <w:rsid w:val="00384723"/>
    <w:rsid w:val="00384AEF"/>
    <w:rsid w:val="00384BE2"/>
    <w:rsid w:val="00385A3F"/>
    <w:rsid w:val="00385B9F"/>
    <w:rsid w:val="00387B7A"/>
    <w:rsid w:val="003904BE"/>
    <w:rsid w:val="00390C9E"/>
    <w:rsid w:val="00390F10"/>
    <w:rsid w:val="003911C0"/>
    <w:rsid w:val="00391F34"/>
    <w:rsid w:val="0039221F"/>
    <w:rsid w:val="003924F2"/>
    <w:rsid w:val="00392558"/>
    <w:rsid w:val="00392E0E"/>
    <w:rsid w:val="00393648"/>
    <w:rsid w:val="00393EC4"/>
    <w:rsid w:val="003957F7"/>
    <w:rsid w:val="00395B19"/>
    <w:rsid w:val="003962A9"/>
    <w:rsid w:val="00396410"/>
    <w:rsid w:val="00397F48"/>
    <w:rsid w:val="003A0320"/>
    <w:rsid w:val="003A0BFA"/>
    <w:rsid w:val="003A10F7"/>
    <w:rsid w:val="003A1142"/>
    <w:rsid w:val="003A1157"/>
    <w:rsid w:val="003A14B8"/>
    <w:rsid w:val="003A18E4"/>
    <w:rsid w:val="003A279E"/>
    <w:rsid w:val="003A2B58"/>
    <w:rsid w:val="003A3096"/>
    <w:rsid w:val="003A41EF"/>
    <w:rsid w:val="003A4917"/>
    <w:rsid w:val="003A4948"/>
    <w:rsid w:val="003A5CDB"/>
    <w:rsid w:val="003A6962"/>
    <w:rsid w:val="003A705B"/>
    <w:rsid w:val="003A7A29"/>
    <w:rsid w:val="003A7C26"/>
    <w:rsid w:val="003B07CA"/>
    <w:rsid w:val="003B0887"/>
    <w:rsid w:val="003B14ED"/>
    <w:rsid w:val="003B1C52"/>
    <w:rsid w:val="003B1EA9"/>
    <w:rsid w:val="003B24DF"/>
    <w:rsid w:val="003B34FC"/>
    <w:rsid w:val="003B377F"/>
    <w:rsid w:val="003B3DD8"/>
    <w:rsid w:val="003B42D0"/>
    <w:rsid w:val="003B5565"/>
    <w:rsid w:val="003B5878"/>
    <w:rsid w:val="003B5F7C"/>
    <w:rsid w:val="003B6452"/>
    <w:rsid w:val="003B6C52"/>
    <w:rsid w:val="003B77FE"/>
    <w:rsid w:val="003B79A0"/>
    <w:rsid w:val="003C0209"/>
    <w:rsid w:val="003C082E"/>
    <w:rsid w:val="003C12EF"/>
    <w:rsid w:val="003C130F"/>
    <w:rsid w:val="003C1E6B"/>
    <w:rsid w:val="003C2115"/>
    <w:rsid w:val="003C25DC"/>
    <w:rsid w:val="003C3A1E"/>
    <w:rsid w:val="003C4BD5"/>
    <w:rsid w:val="003C4F23"/>
    <w:rsid w:val="003C542C"/>
    <w:rsid w:val="003C6D43"/>
    <w:rsid w:val="003C734B"/>
    <w:rsid w:val="003C7684"/>
    <w:rsid w:val="003D0C2C"/>
    <w:rsid w:val="003D0D9C"/>
    <w:rsid w:val="003D0E74"/>
    <w:rsid w:val="003D0EEF"/>
    <w:rsid w:val="003D115C"/>
    <w:rsid w:val="003D14EF"/>
    <w:rsid w:val="003D15F1"/>
    <w:rsid w:val="003D1EA9"/>
    <w:rsid w:val="003D200D"/>
    <w:rsid w:val="003D26A2"/>
    <w:rsid w:val="003D2B8C"/>
    <w:rsid w:val="003D35CE"/>
    <w:rsid w:val="003D3C80"/>
    <w:rsid w:val="003D3D31"/>
    <w:rsid w:val="003D3F74"/>
    <w:rsid w:val="003D497D"/>
    <w:rsid w:val="003D52C8"/>
    <w:rsid w:val="003D5353"/>
    <w:rsid w:val="003D5635"/>
    <w:rsid w:val="003D590C"/>
    <w:rsid w:val="003D5D70"/>
    <w:rsid w:val="003D5F6C"/>
    <w:rsid w:val="003D69A7"/>
    <w:rsid w:val="003D6AA5"/>
    <w:rsid w:val="003D6C33"/>
    <w:rsid w:val="003D6DFA"/>
    <w:rsid w:val="003D70A2"/>
    <w:rsid w:val="003D7430"/>
    <w:rsid w:val="003D7ED8"/>
    <w:rsid w:val="003D7FDF"/>
    <w:rsid w:val="003E05B3"/>
    <w:rsid w:val="003E090C"/>
    <w:rsid w:val="003E0FE8"/>
    <w:rsid w:val="003E16B2"/>
    <w:rsid w:val="003E178A"/>
    <w:rsid w:val="003E213C"/>
    <w:rsid w:val="003E279C"/>
    <w:rsid w:val="003E2A55"/>
    <w:rsid w:val="003E2B13"/>
    <w:rsid w:val="003E339D"/>
    <w:rsid w:val="003E37C8"/>
    <w:rsid w:val="003E42FE"/>
    <w:rsid w:val="003E4436"/>
    <w:rsid w:val="003E5195"/>
    <w:rsid w:val="003E5422"/>
    <w:rsid w:val="003E5659"/>
    <w:rsid w:val="003E6D02"/>
    <w:rsid w:val="003E77B0"/>
    <w:rsid w:val="003E79D4"/>
    <w:rsid w:val="003E7BE1"/>
    <w:rsid w:val="003F00A3"/>
    <w:rsid w:val="003F0191"/>
    <w:rsid w:val="003F0443"/>
    <w:rsid w:val="003F0C13"/>
    <w:rsid w:val="003F108A"/>
    <w:rsid w:val="003F10FE"/>
    <w:rsid w:val="003F1488"/>
    <w:rsid w:val="003F15A5"/>
    <w:rsid w:val="003F1A57"/>
    <w:rsid w:val="003F223F"/>
    <w:rsid w:val="003F2953"/>
    <w:rsid w:val="003F37E1"/>
    <w:rsid w:val="003F3B8D"/>
    <w:rsid w:val="003F402D"/>
    <w:rsid w:val="003F4068"/>
    <w:rsid w:val="003F45F0"/>
    <w:rsid w:val="003F4E03"/>
    <w:rsid w:val="003F5150"/>
    <w:rsid w:val="003F5F15"/>
    <w:rsid w:val="003F6278"/>
    <w:rsid w:val="003F6529"/>
    <w:rsid w:val="003F7649"/>
    <w:rsid w:val="003F7DDE"/>
    <w:rsid w:val="00400197"/>
    <w:rsid w:val="004002D2"/>
    <w:rsid w:val="00400360"/>
    <w:rsid w:val="004011CB"/>
    <w:rsid w:val="004011D7"/>
    <w:rsid w:val="004013C7"/>
    <w:rsid w:val="00401A6C"/>
    <w:rsid w:val="00402176"/>
    <w:rsid w:val="004028DA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D82"/>
    <w:rsid w:val="004118E3"/>
    <w:rsid w:val="0041205D"/>
    <w:rsid w:val="00412278"/>
    <w:rsid w:val="004124A0"/>
    <w:rsid w:val="00413BD0"/>
    <w:rsid w:val="0041512D"/>
    <w:rsid w:val="0041518F"/>
    <w:rsid w:val="00415C7E"/>
    <w:rsid w:val="00415F17"/>
    <w:rsid w:val="00416030"/>
    <w:rsid w:val="00416330"/>
    <w:rsid w:val="00417230"/>
    <w:rsid w:val="0042046C"/>
    <w:rsid w:val="004212DE"/>
    <w:rsid w:val="004214EF"/>
    <w:rsid w:val="00421B7D"/>
    <w:rsid w:val="00422822"/>
    <w:rsid w:val="00423707"/>
    <w:rsid w:val="00423D42"/>
    <w:rsid w:val="00424E7D"/>
    <w:rsid w:val="00425098"/>
    <w:rsid w:val="00425589"/>
    <w:rsid w:val="0042601D"/>
    <w:rsid w:val="00426081"/>
    <w:rsid w:val="00426939"/>
    <w:rsid w:val="00426ED2"/>
    <w:rsid w:val="0042739C"/>
    <w:rsid w:val="00427453"/>
    <w:rsid w:val="00427D62"/>
    <w:rsid w:val="0043050A"/>
    <w:rsid w:val="00430566"/>
    <w:rsid w:val="00430844"/>
    <w:rsid w:val="004316A7"/>
    <w:rsid w:val="004319F1"/>
    <w:rsid w:val="00432491"/>
    <w:rsid w:val="0043326A"/>
    <w:rsid w:val="004333CB"/>
    <w:rsid w:val="00433485"/>
    <w:rsid w:val="00433D0F"/>
    <w:rsid w:val="00434D71"/>
    <w:rsid w:val="00435BA0"/>
    <w:rsid w:val="00435FDE"/>
    <w:rsid w:val="004363FF"/>
    <w:rsid w:val="00436690"/>
    <w:rsid w:val="0043712B"/>
    <w:rsid w:val="00437D89"/>
    <w:rsid w:val="004409A1"/>
    <w:rsid w:val="00441D40"/>
    <w:rsid w:val="004426C7"/>
    <w:rsid w:val="00443052"/>
    <w:rsid w:val="004437E2"/>
    <w:rsid w:val="00443802"/>
    <w:rsid w:val="00444056"/>
    <w:rsid w:val="00444104"/>
    <w:rsid w:val="00444161"/>
    <w:rsid w:val="00444609"/>
    <w:rsid w:val="00444643"/>
    <w:rsid w:val="00444C60"/>
    <w:rsid w:val="0044544A"/>
    <w:rsid w:val="004454C7"/>
    <w:rsid w:val="004463BC"/>
    <w:rsid w:val="00446780"/>
    <w:rsid w:val="0045085B"/>
    <w:rsid w:val="004510B3"/>
    <w:rsid w:val="00451615"/>
    <w:rsid w:val="00452684"/>
    <w:rsid w:val="00452BFA"/>
    <w:rsid w:val="00452E12"/>
    <w:rsid w:val="0045589E"/>
    <w:rsid w:val="00457068"/>
    <w:rsid w:val="00460559"/>
    <w:rsid w:val="00460A0B"/>
    <w:rsid w:val="004620BA"/>
    <w:rsid w:val="0046213A"/>
    <w:rsid w:val="0046228E"/>
    <w:rsid w:val="00463C81"/>
    <w:rsid w:val="00464573"/>
    <w:rsid w:val="00464749"/>
    <w:rsid w:val="00464F9F"/>
    <w:rsid w:val="0046542C"/>
    <w:rsid w:val="004659A9"/>
    <w:rsid w:val="00465C8C"/>
    <w:rsid w:val="00465E24"/>
    <w:rsid w:val="00466589"/>
    <w:rsid w:val="004671FF"/>
    <w:rsid w:val="00467244"/>
    <w:rsid w:val="00467B7A"/>
    <w:rsid w:val="004702DC"/>
    <w:rsid w:val="00470B96"/>
    <w:rsid w:val="0047127D"/>
    <w:rsid w:val="0047184C"/>
    <w:rsid w:val="0047234C"/>
    <w:rsid w:val="0047236E"/>
    <w:rsid w:val="00472911"/>
    <w:rsid w:val="00472CF3"/>
    <w:rsid w:val="00472EF4"/>
    <w:rsid w:val="00473A38"/>
    <w:rsid w:val="0047496E"/>
    <w:rsid w:val="00475359"/>
    <w:rsid w:val="00475743"/>
    <w:rsid w:val="004762E7"/>
    <w:rsid w:val="004764B0"/>
    <w:rsid w:val="00476BAA"/>
    <w:rsid w:val="00477134"/>
    <w:rsid w:val="004772B7"/>
    <w:rsid w:val="00477B9B"/>
    <w:rsid w:val="00477D23"/>
    <w:rsid w:val="00477E5F"/>
    <w:rsid w:val="004802D4"/>
    <w:rsid w:val="00480716"/>
    <w:rsid w:val="00480BB4"/>
    <w:rsid w:val="00480DDF"/>
    <w:rsid w:val="0048163A"/>
    <w:rsid w:val="004819C1"/>
    <w:rsid w:val="00481C87"/>
    <w:rsid w:val="00481F90"/>
    <w:rsid w:val="00482460"/>
    <w:rsid w:val="004836E1"/>
    <w:rsid w:val="00483B19"/>
    <w:rsid w:val="004847F3"/>
    <w:rsid w:val="0048550B"/>
    <w:rsid w:val="004865D5"/>
    <w:rsid w:val="00487403"/>
    <w:rsid w:val="00487833"/>
    <w:rsid w:val="0048795A"/>
    <w:rsid w:val="00491712"/>
    <w:rsid w:val="00491F35"/>
    <w:rsid w:val="00492899"/>
    <w:rsid w:val="0049296B"/>
    <w:rsid w:val="0049390E"/>
    <w:rsid w:val="00493C9F"/>
    <w:rsid w:val="00494A00"/>
    <w:rsid w:val="00494D6F"/>
    <w:rsid w:val="00495585"/>
    <w:rsid w:val="00495911"/>
    <w:rsid w:val="004964A2"/>
    <w:rsid w:val="00497A63"/>
    <w:rsid w:val="00497A91"/>
    <w:rsid w:val="004A0E75"/>
    <w:rsid w:val="004A0FFA"/>
    <w:rsid w:val="004A14A0"/>
    <w:rsid w:val="004A1910"/>
    <w:rsid w:val="004A1AAF"/>
    <w:rsid w:val="004A1F3D"/>
    <w:rsid w:val="004A278F"/>
    <w:rsid w:val="004A28BA"/>
    <w:rsid w:val="004A28EE"/>
    <w:rsid w:val="004A2A42"/>
    <w:rsid w:val="004A346B"/>
    <w:rsid w:val="004A3580"/>
    <w:rsid w:val="004A3C30"/>
    <w:rsid w:val="004A3CD8"/>
    <w:rsid w:val="004A4535"/>
    <w:rsid w:val="004A46A2"/>
    <w:rsid w:val="004A4A2D"/>
    <w:rsid w:val="004A515F"/>
    <w:rsid w:val="004A6246"/>
    <w:rsid w:val="004A6CC0"/>
    <w:rsid w:val="004A739F"/>
    <w:rsid w:val="004B06D0"/>
    <w:rsid w:val="004B121F"/>
    <w:rsid w:val="004B343E"/>
    <w:rsid w:val="004B46C8"/>
    <w:rsid w:val="004B5373"/>
    <w:rsid w:val="004B5801"/>
    <w:rsid w:val="004B58CA"/>
    <w:rsid w:val="004B5982"/>
    <w:rsid w:val="004B5ABF"/>
    <w:rsid w:val="004B5C9B"/>
    <w:rsid w:val="004B5D34"/>
    <w:rsid w:val="004B5E33"/>
    <w:rsid w:val="004B7762"/>
    <w:rsid w:val="004B79C1"/>
    <w:rsid w:val="004C1E72"/>
    <w:rsid w:val="004C2DAF"/>
    <w:rsid w:val="004C2EEB"/>
    <w:rsid w:val="004C33E9"/>
    <w:rsid w:val="004C39ED"/>
    <w:rsid w:val="004C4B91"/>
    <w:rsid w:val="004C58F3"/>
    <w:rsid w:val="004C5FBE"/>
    <w:rsid w:val="004C6EDC"/>
    <w:rsid w:val="004C7ABD"/>
    <w:rsid w:val="004D03E8"/>
    <w:rsid w:val="004D0AB8"/>
    <w:rsid w:val="004D0AF4"/>
    <w:rsid w:val="004D15B2"/>
    <w:rsid w:val="004D179C"/>
    <w:rsid w:val="004D1B83"/>
    <w:rsid w:val="004D1BFE"/>
    <w:rsid w:val="004D1E27"/>
    <w:rsid w:val="004D213C"/>
    <w:rsid w:val="004D3E13"/>
    <w:rsid w:val="004D42B2"/>
    <w:rsid w:val="004D6053"/>
    <w:rsid w:val="004D6190"/>
    <w:rsid w:val="004D6537"/>
    <w:rsid w:val="004D78C2"/>
    <w:rsid w:val="004D7996"/>
    <w:rsid w:val="004D7E91"/>
    <w:rsid w:val="004D7ED8"/>
    <w:rsid w:val="004E0221"/>
    <w:rsid w:val="004E0D82"/>
    <w:rsid w:val="004E1248"/>
    <w:rsid w:val="004E1305"/>
    <w:rsid w:val="004E15E0"/>
    <w:rsid w:val="004E27DA"/>
    <w:rsid w:val="004E2961"/>
    <w:rsid w:val="004E2A81"/>
    <w:rsid w:val="004E2C3F"/>
    <w:rsid w:val="004E392C"/>
    <w:rsid w:val="004E499A"/>
    <w:rsid w:val="004E4A5B"/>
    <w:rsid w:val="004E4FBD"/>
    <w:rsid w:val="004E5602"/>
    <w:rsid w:val="004E60D6"/>
    <w:rsid w:val="004E6183"/>
    <w:rsid w:val="004E66E6"/>
    <w:rsid w:val="004E7D15"/>
    <w:rsid w:val="004F04FD"/>
    <w:rsid w:val="004F07A5"/>
    <w:rsid w:val="004F0AD3"/>
    <w:rsid w:val="004F0D42"/>
    <w:rsid w:val="004F14B9"/>
    <w:rsid w:val="004F14E5"/>
    <w:rsid w:val="004F1E8D"/>
    <w:rsid w:val="004F25A6"/>
    <w:rsid w:val="004F2AD6"/>
    <w:rsid w:val="004F3F23"/>
    <w:rsid w:val="004F4AB6"/>
    <w:rsid w:val="004F4F21"/>
    <w:rsid w:val="004F4F35"/>
    <w:rsid w:val="004F53D9"/>
    <w:rsid w:val="004F7414"/>
    <w:rsid w:val="004F78DD"/>
    <w:rsid w:val="004F7A24"/>
    <w:rsid w:val="004F7AF7"/>
    <w:rsid w:val="004F7CEE"/>
    <w:rsid w:val="00500650"/>
    <w:rsid w:val="00500704"/>
    <w:rsid w:val="00500F58"/>
    <w:rsid w:val="0050164D"/>
    <w:rsid w:val="00502400"/>
    <w:rsid w:val="00502C21"/>
    <w:rsid w:val="00503CCA"/>
    <w:rsid w:val="00504757"/>
    <w:rsid w:val="00505F53"/>
    <w:rsid w:val="00506E08"/>
    <w:rsid w:val="00507370"/>
    <w:rsid w:val="00507771"/>
    <w:rsid w:val="00510C98"/>
    <w:rsid w:val="005114EE"/>
    <w:rsid w:val="00511A09"/>
    <w:rsid w:val="00511EB6"/>
    <w:rsid w:val="005121FE"/>
    <w:rsid w:val="00512561"/>
    <w:rsid w:val="00512AA4"/>
    <w:rsid w:val="00513456"/>
    <w:rsid w:val="00513963"/>
    <w:rsid w:val="00513B79"/>
    <w:rsid w:val="00513E9D"/>
    <w:rsid w:val="0051447E"/>
    <w:rsid w:val="0051537A"/>
    <w:rsid w:val="00516295"/>
    <w:rsid w:val="005168B1"/>
    <w:rsid w:val="00520A1C"/>
    <w:rsid w:val="00521AB8"/>
    <w:rsid w:val="00522604"/>
    <w:rsid w:val="00523540"/>
    <w:rsid w:val="00523995"/>
    <w:rsid w:val="00523A86"/>
    <w:rsid w:val="00523E3F"/>
    <w:rsid w:val="00524128"/>
    <w:rsid w:val="00525B5A"/>
    <w:rsid w:val="0052601B"/>
    <w:rsid w:val="00526EC7"/>
    <w:rsid w:val="00527521"/>
    <w:rsid w:val="00527C53"/>
    <w:rsid w:val="00530903"/>
    <w:rsid w:val="00530E43"/>
    <w:rsid w:val="00531067"/>
    <w:rsid w:val="0053121E"/>
    <w:rsid w:val="00531F30"/>
    <w:rsid w:val="00532278"/>
    <w:rsid w:val="005328EC"/>
    <w:rsid w:val="0053322B"/>
    <w:rsid w:val="0053371A"/>
    <w:rsid w:val="00533D47"/>
    <w:rsid w:val="00533E48"/>
    <w:rsid w:val="005340A1"/>
    <w:rsid w:val="00534C71"/>
    <w:rsid w:val="00535000"/>
    <w:rsid w:val="00535221"/>
    <w:rsid w:val="005356AD"/>
    <w:rsid w:val="00535737"/>
    <w:rsid w:val="00535B7D"/>
    <w:rsid w:val="00535E86"/>
    <w:rsid w:val="005366F4"/>
    <w:rsid w:val="00536988"/>
    <w:rsid w:val="00536A23"/>
    <w:rsid w:val="005372A0"/>
    <w:rsid w:val="005373C9"/>
    <w:rsid w:val="00537D80"/>
    <w:rsid w:val="0054168E"/>
    <w:rsid w:val="00541A68"/>
    <w:rsid w:val="00541DD9"/>
    <w:rsid w:val="0054254F"/>
    <w:rsid w:val="0054266E"/>
    <w:rsid w:val="00542AA6"/>
    <w:rsid w:val="00542B4C"/>
    <w:rsid w:val="00542C1E"/>
    <w:rsid w:val="00543AC9"/>
    <w:rsid w:val="00543FAE"/>
    <w:rsid w:val="0054539B"/>
    <w:rsid w:val="00545627"/>
    <w:rsid w:val="00545858"/>
    <w:rsid w:val="00546791"/>
    <w:rsid w:val="005470C6"/>
    <w:rsid w:val="005475E8"/>
    <w:rsid w:val="00547D88"/>
    <w:rsid w:val="00550606"/>
    <w:rsid w:val="0055145A"/>
    <w:rsid w:val="0055145F"/>
    <w:rsid w:val="00551F2C"/>
    <w:rsid w:val="00551F98"/>
    <w:rsid w:val="0055240B"/>
    <w:rsid w:val="00552639"/>
    <w:rsid w:val="00552FBA"/>
    <w:rsid w:val="0055387B"/>
    <w:rsid w:val="00554BC6"/>
    <w:rsid w:val="00555602"/>
    <w:rsid w:val="00556184"/>
    <w:rsid w:val="005563DC"/>
    <w:rsid w:val="00556E93"/>
    <w:rsid w:val="005613E7"/>
    <w:rsid w:val="00562142"/>
    <w:rsid w:val="005626E8"/>
    <w:rsid w:val="00562913"/>
    <w:rsid w:val="005629F5"/>
    <w:rsid w:val="00563BF6"/>
    <w:rsid w:val="00564742"/>
    <w:rsid w:val="005648FA"/>
    <w:rsid w:val="005653C9"/>
    <w:rsid w:val="005662F8"/>
    <w:rsid w:val="005667D0"/>
    <w:rsid w:val="005668D7"/>
    <w:rsid w:val="00566978"/>
    <w:rsid w:val="00566A1A"/>
    <w:rsid w:val="005679AA"/>
    <w:rsid w:val="00570081"/>
    <w:rsid w:val="005700B4"/>
    <w:rsid w:val="0057015D"/>
    <w:rsid w:val="00570559"/>
    <w:rsid w:val="00570717"/>
    <w:rsid w:val="005718C2"/>
    <w:rsid w:val="0057238E"/>
    <w:rsid w:val="0057303F"/>
    <w:rsid w:val="00573583"/>
    <w:rsid w:val="00573B8D"/>
    <w:rsid w:val="00573E5B"/>
    <w:rsid w:val="00573ED4"/>
    <w:rsid w:val="00574042"/>
    <w:rsid w:val="0057488A"/>
    <w:rsid w:val="00574BAC"/>
    <w:rsid w:val="005756B6"/>
    <w:rsid w:val="005762D9"/>
    <w:rsid w:val="00576AEC"/>
    <w:rsid w:val="0057744A"/>
    <w:rsid w:val="00577560"/>
    <w:rsid w:val="005807BA"/>
    <w:rsid w:val="00580FD3"/>
    <w:rsid w:val="00581E46"/>
    <w:rsid w:val="00582794"/>
    <w:rsid w:val="00582C38"/>
    <w:rsid w:val="0058369C"/>
    <w:rsid w:val="00583BC6"/>
    <w:rsid w:val="005840A0"/>
    <w:rsid w:val="00584B7F"/>
    <w:rsid w:val="00584D8B"/>
    <w:rsid w:val="005851F8"/>
    <w:rsid w:val="00585235"/>
    <w:rsid w:val="0058572D"/>
    <w:rsid w:val="00585929"/>
    <w:rsid w:val="005878E1"/>
    <w:rsid w:val="00590043"/>
    <w:rsid w:val="00590C70"/>
    <w:rsid w:val="00591927"/>
    <w:rsid w:val="005919F8"/>
    <w:rsid w:val="00592248"/>
    <w:rsid w:val="00594719"/>
    <w:rsid w:val="00594845"/>
    <w:rsid w:val="00594C62"/>
    <w:rsid w:val="005959B1"/>
    <w:rsid w:val="005963F8"/>
    <w:rsid w:val="00596563"/>
    <w:rsid w:val="00596EBC"/>
    <w:rsid w:val="00597264"/>
    <w:rsid w:val="00597DF5"/>
    <w:rsid w:val="005A1007"/>
    <w:rsid w:val="005A1F98"/>
    <w:rsid w:val="005A240E"/>
    <w:rsid w:val="005A3582"/>
    <w:rsid w:val="005A38EA"/>
    <w:rsid w:val="005A3AD2"/>
    <w:rsid w:val="005A4F14"/>
    <w:rsid w:val="005A642A"/>
    <w:rsid w:val="005A73F6"/>
    <w:rsid w:val="005A7D38"/>
    <w:rsid w:val="005B0CEC"/>
    <w:rsid w:val="005B13B2"/>
    <w:rsid w:val="005B1A5A"/>
    <w:rsid w:val="005B2031"/>
    <w:rsid w:val="005B220B"/>
    <w:rsid w:val="005B230A"/>
    <w:rsid w:val="005B25BA"/>
    <w:rsid w:val="005B2854"/>
    <w:rsid w:val="005B2B74"/>
    <w:rsid w:val="005B2C58"/>
    <w:rsid w:val="005B472B"/>
    <w:rsid w:val="005B5095"/>
    <w:rsid w:val="005B51F7"/>
    <w:rsid w:val="005B53F9"/>
    <w:rsid w:val="005B599B"/>
    <w:rsid w:val="005B6D27"/>
    <w:rsid w:val="005B759D"/>
    <w:rsid w:val="005B7AD0"/>
    <w:rsid w:val="005C0ADD"/>
    <w:rsid w:val="005C10A7"/>
    <w:rsid w:val="005C1197"/>
    <w:rsid w:val="005C1897"/>
    <w:rsid w:val="005C208A"/>
    <w:rsid w:val="005C2A6C"/>
    <w:rsid w:val="005C428E"/>
    <w:rsid w:val="005C478C"/>
    <w:rsid w:val="005C4E8B"/>
    <w:rsid w:val="005C50EC"/>
    <w:rsid w:val="005C50F0"/>
    <w:rsid w:val="005C5159"/>
    <w:rsid w:val="005C51E8"/>
    <w:rsid w:val="005C5D4F"/>
    <w:rsid w:val="005C5DD9"/>
    <w:rsid w:val="005C5ED8"/>
    <w:rsid w:val="005C6758"/>
    <w:rsid w:val="005C6B7D"/>
    <w:rsid w:val="005C6C06"/>
    <w:rsid w:val="005C7042"/>
    <w:rsid w:val="005D0143"/>
    <w:rsid w:val="005D0C17"/>
    <w:rsid w:val="005D0FD1"/>
    <w:rsid w:val="005D4257"/>
    <w:rsid w:val="005D4609"/>
    <w:rsid w:val="005D4E0B"/>
    <w:rsid w:val="005D59F6"/>
    <w:rsid w:val="005D5D3F"/>
    <w:rsid w:val="005D6684"/>
    <w:rsid w:val="005D6865"/>
    <w:rsid w:val="005D6DDC"/>
    <w:rsid w:val="005D74BE"/>
    <w:rsid w:val="005D76C8"/>
    <w:rsid w:val="005D77C8"/>
    <w:rsid w:val="005D7A5F"/>
    <w:rsid w:val="005E1631"/>
    <w:rsid w:val="005E18F3"/>
    <w:rsid w:val="005E1F9E"/>
    <w:rsid w:val="005E2FE6"/>
    <w:rsid w:val="005E3059"/>
    <w:rsid w:val="005E38F1"/>
    <w:rsid w:val="005E3D60"/>
    <w:rsid w:val="005E5709"/>
    <w:rsid w:val="005E5FE3"/>
    <w:rsid w:val="005E7E59"/>
    <w:rsid w:val="005F08A7"/>
    <w:rsid w:val="005F2AF5"/>
    <w:rsid w:val="005F310A"/>
    <w:rsid w:val="005F34F1"/>
    <w:rsid w:val="005F3A8B"/>
    <w:rsid w:val="005F3F7D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0B3"/>
    <w:rsid w:val="006013D2"/>
    <w:rsid w:val="00601FBC"/>
    <w:rsid w:val="00602324"/>
    <w:rsid w:val="00602415"/>
    <w:rsid w:val="0060299A"/>
    <w:rsid w:val="00602DAA"/>
    <w:rsid w:val="0060346E"/>
    <w:rsid w:val="00603BE7"/>
    <w:rsid w:val="006040A3"/>
    <w:rsid w:val="00604D75"/>
    <w:rsid w:val="0060500D"/>
    <w:rsid w:val="0060556B"/>
    <w:rsid w:val="006057A5"/>
    <w:rsid w:val="0060586B"/>
    <w:rsid w:val="00605C2D"/>
    <w:rsid w:val="006069F7"/>
    <w:rsid w:val="00606DCE"/>
    <w:rsid w:val="006070CD"/>
    <w:rsid w:val="006072AF"/>
    <w:rsid w:val="006072E4"/>
    <w:rsid w:val="00607BAC"/>
    <w:rsid w:val="00610078"/>
    <w:rsid w:val="006102DD"/>
    <w:rsid w:val="006103AA"/>
    <w:rsid w:val="0061050A"/>
    <w:rsid w:val="006105C3"/>
    <w:rsid w:val="00610CA2"/>
    <w:rsid w:val="006110C7"/>
    <w:rsid w:val="0061186A"/>
    <w:rsid w:val="00611D04"/>
    <w:rsid w:val="00611F97"/>
    <w:rsid w:val="0061221B"/>
    <w:rsid w:val="00612515"/>
    <w:rsid w:val="00613157"/>
    <w:rsid w:val="006135B9"/>
    <w:rsid w:val="006138DF"/>
    <w:rsid w:val="00613977"/>
    <w:rsid w:val="00614013"/>
    <w:rsid w:val="00614381"/>
    <w:rsid w:val="006149BC"/>
    <w:rsid w:val="00616426"/>
    <w:rsid w:val="006166F7"/>
    <w:rsid w:val="006166FA"/>
    <w:rsid w:val="006178B0"/>
    <w:rsid w:val="006178C6"/>
    <w:rsid w:val="00617A8E"/>
    <w:rsid w:val="006204E8"/>
    <w:rsid w:val="00620556"/>
    <w:rsid w:val="00621172"/>
    <w:rsid w:val="0062247B"/>
    <w:rsid w:val="00622E17"/>
    <w:rsid w:val="00622F60"/>
    <w:rsid w:val="006233E0"/>
    <w:rsid w:val="0062359F"/>
    <w:rsid w:val="00624CFA"/>
    <w:rsid w:val="006263BF"/>
    <w:rsid w:val="00626520"/>
    <w:rsid w:val="00626C2A"/>
    <w:rsid w:val="00627524"/>
    <w:rsid w:val="00627978"/>
    <w:rsid w:val="00627C39"/>
    <w:rsid w:val="00627E16"/>
    <w:rsid w:val="00627FCC"/>
    <w:rsid w:val="00630E68"/>
    <w:rsid w:val="00631CB2"/>
    <w:rsid w:val="00633E23"/>
    <w:rsid w:val="00633E3F"/>
    <w:rsid w:val="00633F84"/>
    <w:rsid w:val="006347FE"/>
    <w:rsid w:val="00634A8D"/>
    <w:rsid w:val="0063531A"/>
    <w:rsid w:val="00636577"/>
    <w:rsid w:val="00637338"/>
    <w:rsid w:val="006374EA"/>
    <w:rsid w:val="00637AFF"/>
    <w:rsid w:val="00637BE7"/>
    <w:rsid w:val="00640D44"/>
    <w:rsid w:val="00640E5A"/>
    <w:rsid w:val="0064177E"/>
    <w:rsid w:val="006418E5"/>
    <w:rsid w:val="00641CB4"/>
    <w:rsid w:val="00641EB7"/>
    <w:rsid w:val="0064415A"/>
    <w:rsid w:val="00644944"/>
    <w:rsid w:val="00644CDD"/>
    <w:rsid w:val="00645449"/>
    <w:rsid w:val="00645D97"/>
    <w:rsid w:val="0064790D"/>
    <w:rsid w:val="00647C5B"/>
    <w:rsid w:val="006510A3"/>
    <w:rsid w:val="00651132"/>
    <w:rsid w:val="006514AB"/>
    <w:rsid w:val="00651CF4"/>
    <w:rsid w:val="00652572"/>
    <w:rsid w:val="00652839"/>
    <w:rsid w:val="00653277"/>
    <w:rsid w:val="00653685"/>
    <w:rsid w:val="006538DD"/>
    <w:rsid w:val="00655524"/>
    <w:rsid w:val="006559A0"/>
    <w:rsid w:val="00655D23"/>
    <w:rsid w:val="0065634B"/>
    <w:rsid w:val="006566DA"/>
    <w:rsid w:val="00656D0B"/>
    <w:rsid w:val="00657005"/>
    <w:rsid w:val="006574EB"/>
    <w:rsid w:val="00657536"/>
    <w:rsid w:val="00657D08"/>
    <w:rsid w:val="00657F2B"/>
    <w:rsid w:val="00660083"/>
    <w:rsid w:val="006611FC"/>
    <w:rsid w:val="00662060"/>
    <w:rsid w:val="00662EA9"/>
    <w:rsid w:val="006632B4"/>
    <w:rsid w:val="00663958"/>
    <w:rsid w:val="00663C50"/>
    <w:rsid w:val="00663EDF"/>
    <w:rsid w:val="006646F5"/>
    <w:rsid w:val="00664705"/>
    <w:rsid w:val="0066522E"/>
    <w:rsid w:val="00665B38"/>
    <w:rsid w:val="00665F6E"/>
    <w:rsid w:val="00665FD1"/>
    <w:rsid w:val="00666EF9"/>
    <w:rsid w:val="00670277"/>
    <w:rsid w:val="0067037F"/>
    <w:rsid w:val="00670B57"/>
    <w:rsid w:val="00672733"/>
    <w:rsid w:val="006727A2"/>
    <w:rsid w:val="00672C84"/>
    <w:rsid w:val="00673C92"/>
    <w:rsid w:val="00675D76"/>
    <w:rsid w:val="006761EE"/>
    <w:rsid w:val="006763AB"/>
    <w:rsid w:val="00676CA4"/>
    <w:rsid w:val="00677806"/>
    <w:rsid w:val="00677C65"/>
    <w:rsid w:val="00677F7C"/>
    <w:rsid w:val="0068039B"/>
    <w:rsid w:val="00680A33"/>
    <w:rsid w:val="006812FF"/>
    <w:rsid w:val="00682EAD"/>
    <w:rsid w:val="00683535"/>
    <w:rsid w:val="00683815"/>
    <w:rsid w:val="0068399D"/>
    <w:rsid w:val="00684683"/>
    <w:rsid w:val="00685F35"/>
    <w:rsid w:val="00686483"/>
    <w:rsid w:val="006869D8"/>
    <w:rsid w:val="00687178"/>
    <w:rsid w:val="006875A6"/>
    <w:rsid w:val="006907DF"/>
    <w:rsid w:val="00690982"/>
    <w:rsid w:val="00691857"/>
    <w:rsid w:val="00692224"/>
    <w:rsid w:val="00692D60"/>
    <w:rsid w:val="00693BB6"/>
    <w:rsid w:val="0069408C"/>
    <w:rsid w:val="00694AD8"/>
    <w:rsid w:val="00694B76"/>
    <w:rsid w:val="00694D31"/>
    <w:rsid w:val="006957FA"/>
    <w:rsid w:val="006963D6"/>
    <w:rsid w:val="00696C11"/>
    <w:rsid w:val="00696C55"/>
    <w:rsid w:val="0069719F"/>
    <w:rsid w:val="006A06BE"/>
    <w:rsid w:val="006A0B6E"/>
    <w:rsid w:val="006A0E50"/>
    <w:rsid w:val="006A15D9"/>
    <w:rsid w:val="006A1649"/>
    <w:rsid w:val="006A16C4"/>
    <w:rsid w:val="006A171C"/>
    <w:rsid w:val="006A19FE"/>
    <w:rsid w:val="006A1B55"/>
    <w:rsid w:val="006A1CE2"/>
    <w:rsid w:val="006A1D83"/>
    <w:rsid w:val="006A1EC3"/>
    <w:rsid w:val="006A2021"/>
    <w:rsid w:val="006A2D3D"/>
    <w:rsid w:val="006A38C9"/>
    <w:rsid w:val="006A3CB5"/>
    <w:rsid w:val="006A46B6"/>
    <w:rsid w:val="006A5DFC"/>
    <w:rsid w:val="006A6A5C"/>
    <w:rsid w:val="006A6EAA"/>
    <w:rsid w:val="006A717B"/>
    <w:rsid w:val="006A7D52"/>
    <w:rsid w:val="006B07A7"/>
    <w:rsid w:val="006B0A1C"/>
    <w:rsid w:val="006B0D48"/>
    <w:rsid w:val="006B1037"/>
    <w:rsid w:val="006B130E"/>
    <w:rsid w:val="006B20F3"/>
    <w:rsid w:val="006B2954"/>
    <w:rsid w:val="006B2A47"/>
    <w:rsid w:val="006B2BD1"/>
    <w:rsid w:val="006B3381"/>
    <w:rsid w:val="006B458C"/>
    <w:rsid w:val="006B6616"/>
    <w:rsid w:val="006B6664"/>
    <w:rsid w:val="006B77BE"/>
    <w:rsid w:val="006B7FD5"/>
    <w:rsid w:val="006C0DD0"/>
    <w:rsid w:val="006C1129"/>
    <w:rsid w:val="006C119A"/>
    <w:rsid w:val="006C17BB"/>
    <w:rsid w:val="006C1AA3"/>
    <w:rsid w:val="006C232F"/>
    <w:rsid w:val="006C2470"/>
    <w:rsid w:val="006C32ED"/>
    <w:rsid w:val="006C45B7"/>
    <w:rsid w:val="006C4B7E"/>
    <w:rsid w:val="006C50CA"/>
    <w:rsid w:val="006C598B"/>
    <w:rsid w:val="006C62B7"/>
    <w:rsid w:val="006C67C3"/>
    <w:rsid w:val="006C6A14"/>
    <w:rsid w:val="006C72E9"/>
    <w:rsid w:val="006C79C8"/>
    <w:rsid w:val="006D054B"/>
    <w:rsid w:val="006D0B26"/>
    <w:rsid w:val="006D1356"/>
    <w:rsid w:val="006D16F2"/>
    <w:rsid w:val="006D2C3E"/>
    <w:rsid w:val="006D2EE8"/>
    <w:rsid w:val="006D3AD6"/>
    <w:rsid w:val="006D5000"/>
    <w:rsid w:val="006D5177"/>
    <w:rsid w:val="006D57BA"/>
    <w:rsid w:val="006D58F6"/>
    <w:rsid w:val="006D5DF6"/>
    <w:rsid w:val="006D692C"/>
    <w:rsid w:val="006D69CD"/>
    <w:rsid w:val="006D6ABA"/>
    <w:rsid w:val="006D6FB6"/>
    <w:rsid w:val="006D76C8"/>
    <w:rsid w:val="006D7A2C"/>
    <w:rsid w:val="006D7C4A"/>
    <w:rsid w:val="006E0CBC"/>
    <w:rsid w:val="006E31B0"/>
    <w:rsid w:val="006E325B"/>
    <w:rsid w:val="006E3494"/>
    <w:rsid w:val="006E46D5"/>
    <w:rsid w:val="006E5BCE"/>
    <w:rsid w:val="006E6404"/>
    <w:rsid w:val="006E6745"/>
    <w:rsid w:val="006E6985"/>
    <w:rsid w:val="006E6E97"/>
    <w:rsid w:val="006E7DCD"/>
    <w:rsid w:val="006E7ECF"/>
    <w:rsid w:val="006F01B9"/>
    <w:rsid w:val="006F03FE"/>
    <w:rsid w:val="006F075D"/>
    <w:rsid w:val="006F0923"/>
    <w:rsid w:val="006F1397"/>
    <w:rsid w:val="006F1582"/>
    <w:rsid w:val="006F207C"/>
    <w:rsid w:val="006F2304"/>
    <w:rsid w:val="006F28D6"/>
    <w:rsid w:val="006F2CB6"/>
    <w:rsid w:val="006F346A"/>
    <w:rsid w:val="006F414C"/>
    <w:rsid w:val="006F41B1"/>
    <w:rsid w:val="006F442D"/>
    <w:rsid w:val="006F452D"/>
    <w:rsid w:val="006F4C4C"/>
    <w:rsid w:val="006F62DF"/>
    <w:rsid w:val="006F6862"/>
    <w:rsid w:val="006F6E1B"/>
    <w:rsid w:val="006F7DEC"/>
    <w:rsid w:val="00700A7E"/>
    <w:rsid w:val="007010F1"/>
    <w:rsid w:val="00701C68"/>
    <w:rsid w:val="00701CA9"/>
    <w:rsid w:val="0070229F"/>
    <w:rsid w:val="00702504"/>
    <w:rsid w:val="00702F17"/>
    <w:rsid w:val="0070345D"/>
    <w:rsid w:val="00704176"/>
    <w:rsid w:val="0070502E"/>
    <w:rsid w:val="00705B2F"/>
    <w:rsid w:val="00705C6B"/>
    <w:rsid w:val="007071F8"/>
    <w:rsid w:val="0070746D"/>
    <w:rsid w:val="007103BB"/>
    <w:rsid w:val="00710865"/>
    <w:rsid w:val="00710F19"/>
    <w:rsid w:val="00711310"/>
    <w:rsid w:val="00711D0C"/>
    <w:rsid w:val="00712DA2"/>
    <w:rsid w:val="00712FC0"/>
    <w:rsid w:val="00713080"/>
    <w:rsid w:val="0071337B"/>
    <w:rsid w:val="007153E7"/>
    <w:rsid w:val="00715639"/>
    <w:rsid w:val="007159BF"/>
    <w:rsid w:val="00716185"/>
    <w:rsid w:val="007163F2"/>
    <w:rsid w:val="00716A40"/>
    <w:rsid w:val="00716ACB"/>
    <w:rsid w:val="00717649"/>
    <w:rsid w:val="00717819"/>
    <w:rsid w:val="00717C30"/>
    <w:rsid w:val="00717E3A"/>
    <w:rsid w:val="007201C5"/>
    <w:rsid w:val="007208F7"/>
    <w:rsid w:val="0072113D"/>
    <w:rsid w:val="007225D0"/>
    <w:rsid w:val="00722693"/>
    <w:rsid w:val="00722850"/>
    <w:rsid w:val="00722BCD"/>
    <w:rsid w:val="007248C3"/>
    <w:rsid w:val="007249DC"/>
    <w:rsid w:val="007259C0"/>
    <w:rsid w:val="0072618B"/>
    <w:rsid w:val="00726AA2"/>
    <w:rsid w:val="0072722D"/>
    <w:rsid w:val="007272ED"/>
    <w:rsid w:val="00727517"/>
    <w:rsid w:val="0073043F"/>
    <w:rsid w:val="00731BE4"/>
    <w:rsid w:val="00732472"/>
    <w:rsid w:val="00732E2B"/>
    <w:rsid w:val="007331C5"/>
    <w:rsid w:val="00733C68"/>
    <w:rsid w:val="00733DCB"/>
    <w:rsid w:val="007347F0"/>
    <w:rsid w:val="007351E0"/>
    <w:rsid w:val="007356D9"/>
    <w:rsid w:val="00735A2B"/>
    <w:rsid w:val="00736CC8"/>
    <w:rsid w:val="00736EB2"/>
    <w:rsid w:val="007371F8"/>
    <w:rsid w:val="007372CC"/>
    <w:rsid w:val="0073753E"/>
    <w:rsid w:val="00740603"/>
    <w:rsid w:val="00740620"/>
    <w:rsid w:val="00740792"/>
    <w:rsid w:val="00740D3E"/>
    <w:rsid w:val="007410E8"/>
    <w:rsid w:val="007415F8"/>
    <w:rsid w:val="0074168D"/>
    <w:rsid w:val="00741942"/>
    <w:rsid w:val="00741949"/>
    <w:rsid w:val="007420EB"/>
    <w:rsid w:val="007423E3"/>
    <w:rsid w:val="00742D30"/>
    <w:rsid w:val="007438F8"/>
    <w:rsid w:val="00743CF6"/>
    <w:rsid w:val="00744F93"/>
    <w:rsid w:val="007452DC"/>
    <w:rsid w:val="00745856"/>
    <w:rsid w:val="00747581"/>
    <w:rsid w:val="00747FD8"/>
    <w:rsid w:val="00750AE6"/>
    <w:rsid w:val="00750E11"/>
    <w:rsid w:val="007511BF"/>
    <w:rsid w:val="00751997"/>
    <w:rsid w:val="00752FF9"/>
    <w:rsid w:val="007539A3"/>
    <w:rsid w:val="00753C91"/>
    <w:rsid w:val="00753FCD"/>
    <w:rsid w:val="00754F88"/>
    <w:rsid w:val="00755680"/>
    <w:rsid w:val="00755FAD"/>
    <w:rsid w:val="0075629C"/>
    <w:rsid w:val="00756523"/>
    <w:rsid w:val="007568AF"/>
    <w:rsid w:val="0075729E"/>
    <w:rsid w:val="007573E5"/>
    <w:rsid w:val="00757715"/>
    <w:rsid w:val="00760056"/>
    <w:rsid w:val="0076034E"/>
    <w:rsid w:val="00760779"/>
    <w:rsid w:val="00760AAB"/>
    <w:rsid w:val="0076134A"/>
    <w:rsid w:val="00761760"/>
    <w:rsid w:val="00761BA8"/>
    <w:rsid w:val="00762784"/>
    <w:rsid w:val="007627D1"/>
    <w:rsid w:val="00762CDB"/>
    <w:rsid w:val="007634CE"/>
    <w:rsid w:val="00763CFB"/>
    <w:rsid w:val="007641DB"/>
    <w:rsid w:val="007645FF"/>
    <w:rsid w:val="0076475C"/>
    <w:rsid w:val="00764A50"/>
    <w:rsid w:val="00764D43"/>
    <w:rsid w:val="00764D94"/>
    <w:rsid w:val="007660F9"/>
    <w:rsid w:val="00766986"/>
    <w:rsid w:val="00766DDE"/>
    <w:rsid w:val="00767666"/>
    <w:rsid w:val="00767673"/>
    <w:rsid w:val="00767DBB"/>
    <w:rsid w:val="00767E21"/>
    <w:rsid w:val="00770360"/>
    <w:rsid w:val="00770480"/>
    <w:rsid w:val="00770665"/>
    <w:rsid w:val="00770AE1"/>
    <w:rsid w:val="0077102A"/>
    <w:rsid w:val="00771C30"/>
    <w:rsid w:val="0077232B"/>
    <w:rsid w:val="0077256E"/>
    <w:rsid w:val="00772851"/>
    <w:rsid w:val="00772B4E"/>
    <w:rsid w:val="00772FB2"/>
    <w:rsid w:val="00772FDA"/>
    <w:rsid w:val="00773194"/>
    <w:rsid w:val="00773CB6"/>
    <w:rsid w:val="00773D03"/>
    <w:rsid w:val="00773DB6"/>
    <w:rsid w:val="00773E26"/>
    <w:rsid w:val="00774AE3"/>
    <w:rsid w:val="00774B93"/>
    <w:rsid w:val="007753CE"/>
    <w:rsid w:val="00775B0B"/>
    <w:rsid w:val="00775B95"/>
    <w:rsid w:val="00775CB4"/>
    <w:rsid w:val="00776890"/>
    <w:rsid w:val="00776D59"/>
    <w:rsid w:val="00777558"/>
    <w:rsid w:val="0077792C"/>
    <w:rsid w:val="00777DC2"/>
    <w:rsid w:val="00777EB5"/>
    <w:rsid w:val="007808B6"/>
    <w:rsid w:val="00780B28"/>
    <w:rsid w:val="00781B75"/>
    <w:rsid w:val="00782336"/>
    <w:rsid w:val="007835AD"/>
    <w:rsid w:val="00785A83"/>
    <w:rsid w:val="00785A97"/>
    <w:rsid w:val="00786A21"/>
    <w:rsid w:val="00787020"/>
    <w:rsid w:val="007875DA"/>
    <w:rsid w:val="00787ADD"/>
    <w:rsid w:val="00787CA5"/>
    <w:rsid w:val="00790653"/>
    <w:rsid w:val="00793D82"/>
    <w:rsid w:val="00793DDA"/>
    <w:rsid w:val="007953D0"/>
    <w:rsid w:val="007956C7"/>
    <w:rsid w:val="007967D6"/>
    <w:rsid w:val="0079771E"/>
    <w:rsid w:val="007A0A9B"/>
    <w:rsid w:val="007A0BE8"/>
    <w:rsid w:val="007A25B6"/>
    <w:rsid w:val="007A262E"/>
    <w:rsid w:val="007A2C63"/>
    <w:rsid w:val="007A30B4"/>
    <w:rsid w:val="007A3385"/>
    <w:rsid w:val="007A3B6D"/>
    <w:rsid w:val="007A3EC3"/>
    <w:rsid w:val="007A4362"/>
    <w:rsid w:val="007A4E10"/>
    <w:rsid w:val="007A55B2"/>
    <w:rsid w:val="007A5D8F"/>
    <w:rsid w:val="007A684F"/>
    <w:rsid w:val="007A6DC8"/>
    <w:rsid w:val="007B0124"/>
    <w:rsid w:val="007B091C"/>
    <w:rsid w:val="007B1160"/>
    <w:rsid w:val="007B17EA"/>
    <w:rsid w:val="007B198A"/>
    <w:rsid w:val="007B217F"/>
    <w:rsid w:val="007B2457"/>
    <w:rsid w:val="007B38C6"/>
    <w:rsid w:val="007B3B4B"/>
    <w:rsid w:val="007B42EF"/>
    <w:rsid w:val="007B509D"/>
    <w:rsid w:val="007B5CCF"/>
    <w:rsid w:val="007B6080"/>
    <w:rsid w:val="007B6211"/>
    <w:rsid w:val="007B64F5"/>
    <w:rsid w:val="007B6766"/>
    <w:rsid w:val="007B7462"/>
    <w:rsid w:val="007B7530"/>
    <w:rsid w:val="007B7649"/>
    <w:rsid w:val="007B7670"/>
    <w:rsid w:val="007B7B7F"/>
    <w:rsid w:val="007C000E"/>
    <w:rsid w:val="007C2ADD"/>
    <w:rsid w:val="007C2FB3"/>
    <w:rsid w:val="007C3A32"/>
    <w:rsid w:val="007C4F30"/>
    <w:rsid w:val="007C554E"/>
    <w:rsid w:val="007C6C35"/>
    <w:rsid w:val="007C7451"/>
    <w:rsid w:val="007D0523"/>
    <w:rsid w:val="007D0DA4"/>
    <w:rsid w:val="007D10F6"/>
    <w:rsid w:val="007D17A1"/>
    <w:rsid w:val="007D19CE"/>
    <w:rsid w:val="007D1FD2"/>
    <w:rsid w:val="007D285C"/>
    <w:rsid w:val="007D29D5"/>
    <w:rsid w:val="007D3385"/>
    <w:rsid w:val="007D35ED"/>
    <w:rsid w:val="007D38CF"/>
    <w:rsid w:val="007D402F"/>
    <w:rsid w:val="007D491E"/>
    <w:rsid w:val="007D4B86"/>
    <w:rsid w:val="007D51E4"/>
    <w:rsid w:val="007D56ED"/>
    <w:rsid w:val="007D5A18"/>
    <w:rsid w:val="007D5F05"/>
    <w:rsid w:val="007D63B8"/>
    <w:rsid w:val="007D668E"/>
    <w:rsid w:val="007D683A"/>
    <w:rsid w:val="007D7366"/>
    <w:rsid w:val="007D7C6A"/>
    <w:rsid w:val="007D7DF0"/>
    <w:rsid w:val="007E0507"/>
    <w:rsid w:val="007E0C8B"/>
    <w:rsid w:val="007E15B8"/>
    <w:rsid w:val="007E1AF2"/>
    <w:rsid w:val="007E1AF5"/>
    <w:rsid w:val="007E1F05"/>
    <w:rsid w:val="007E2580"/>
    <w:rsid w:val="007E2AB6"/>
    <w:rsid w:val="007E3314"/>
    <w:rsid w:val="007E3BBB"/>
    <w:rsid w:val="007E44C8"/>
    <w:rsid w:val="007E48EB"/>
    <w:rsid w:val="007E59ED"/>
    <w:rsid w:val="007E5C29"/>
    <w:rsid w:val="007E5CF5"/>
    <w:rsid w:val="007E5DA6"/>
    <w:rsid w:val="007E6172"/>
    <w:rsid w:val="007E6247"/>
    <w:rsid w:val="007E637B"/>
    <w:rsid w:val="007E7645"/>
    <w:rsid w:val="007F08B8"/>
    <w:rsid w:val="007F0A42"/>
    <w:rsid w:val="007F14E5"/>
    <w:rsid w:val="007F2B2E"/>
    <w:rsid w:val="007F329E"/>
    <w:rsid w:val="007F44A6"/>
    <w:rsid w:val="007F4D13"/>
    <w:rsid w:val="007F5C35"/>
    <w:rsid w:val="007F74D4"/>
    <w:rsid w:val="007F751D"/>
    <w:rsid w:val="007F7834"/>
    <w:rsid w:val="007F7933"/>
    <w:rsid w:val="007F79BD"/>
    <w:rsid w:val="008005C6"/>
    <w:rsid w:val="00800EFF"/>
    <w:rsid w:val="00801132"/>
    <w:rsid w:val="00801B57"/>
    <w:rsid w:val="00801FBF"/>
    <w:rsid w:val="008026F7"/>
    <w:rsid w:val="00803A9B"/>
    <w:rsid w:val="00803EFD"/>
    <w:rsid w:val="00804A12"/>
    <w:rsid w:val="00804D28"/>
    <w:rsid w:val="008052A0"/>
    <w:rsid w:val="00805B42"/>
    <w:rsid w:val="00806A82"/>
    <w:rsid w:val="00807141"/>
    <w:rsid w:val="008075AD"/>
    <w:rsid w:val="00807BAB"/>
    <w:rsid w:val="008108FA"/>
    <w:rsid w:val="00810956"/>
    <w:rsid w:val="0081190F"/>
    <w:rsid w:val="00812443"/>
    <w:rsid w:val="00815045"/>
    <w:rsid w:val="00815B5E"/>
    <w:rsid w:val="00817983"/>
    <w:rsid w:val="00820E58"/>
    <w:rsid w:val="0082168A"/>
    <w:rsid w:val="00821A89"/>
    <w:rsid w:val="0082229C"/>
    <w:rsid w:val="00822799"/>
    <w:rsid w:val="008228F7"/>
    <w:rsid w:val="008239BD"/>
    <w:rsid w:val="00823EFD"/>
    <w:rsid w:val="00824644"/>
    <w:rsid w:val="00824732"/>
    <w:rsid w:val="008252B2"/>
    <w:rsid w:val="008255EE"/>
    <w:rsid w:val="00825AB2"/>
    <w:rsid w:val="00825BC0"/>
    <w:rsid w:val="0082692C"/>
    <w:rsid w:val="00830F72"/>
    <w:rsid w:val="00831743"/>
    <w:rsid w:val="00831776"/>
    <w:rsid w:val="00832226"/>
    <w:rsid w:val="008325B2"/>
    <w:rsid w:val="00832858"/>
    <w:rsid w:val="0083361B"/>
    <w:rsid w:val="0083373F"/>
    <w:rsid w:val="008341FD"/>
    <w:rsid w:val="0083421D"/>
    <w:rsid w:val="00834D6A"/>
    <w:rsid w:val="00835260"/>
    <w:rsid w:val="00836909"/>
    <w:rsid w:val="008376F5"/>
    <w:rsid w:val="00837EBE"/>
    <w:rsid w:val="00841485"/>
    <w:rsid w:val="008415C4"/>
    <w:rsid w:val="00843532"/>
    <w:rsid w:val="00845950"/>
    <w:rsid w:val="00846775"/>
    <w:rsid w:val="00846A51"/>
    <w:rsid w:val="00847630"/>
    <w:rsid w:val="00847898"/>
    <w:rsid w:val="0085061D"/>
    <w:rsid w:val="00850A75"/>
    <w:rsid w:val="008516D9"/>
    <w:rsid w:val="0085256C"/>
    <w:rsid w:val="008539CF"/>
    <w:rsid w:val="00855B17"/>
    <w:rsid w:val="00856035"/>
    <w:rsid w:val="008561CD"/>
    <w:rsid w:val="00856F45"/>
    <w:rsid w:val="008575F0"/>
    <w:rsid w:val="0085794C"/>
    <w:rsid w:val="00857C5C"/>
    <w:rsid w:val="00857E15"/>
    <w:rsid w:val="00860281"/>
    <w:rsid w:val="0086085B"/>
    <w:rsid w:val="0086136F"/>
    <w:rsid w:val="008616A7"/>
    <w:rsid w:val="00861729"/>
    <w:rsid w:val="00861C87"/>
    <w:rsid w:val="0086286D"/>
    <w:rsid w:val="00862B5D"/>
    <w:rsid w:val="00862DB9"/>
    <w:rsid w:val="008639B5"/>
    <w:rsid w:val="00864602"/>
    <w:rsid w:val="0086463A"/>
    <w:rsid w:val="00864A1D"/>
    <w:rsid w:val="00864B41"/>
    <w:rsid w:val="008650A2"/>
    <w:rsid w:val="0086580D"/>
    <w:rsid w:val="00865C1E"/>
    <w:rsid w:val="00866950"/>
    <w:rsid w:val="00866A57"/>
    <w:rsid w:val="0086710A"/>
    <w:rsid w:val="008671C3"/>
    <w:rsid w:val="0087091C"/>
    <w:rsid w:val="008721DE"/>
    <w:rsid w:val="0087276E"/>
    <w:rsid w:val="008728E1"/>
    <w:rsid w:val="00872AB5"/>
    <w:rsid w:val="00872F4E"/>
    <w:rsid w:val="00873937"/>
    <w:rsid w:val="0087429D"/>
    <w:rsid w:val="00875114"/>
    <w:rsid w:val="008756CA"/>
    <w:rsid w:val="00876BEA"/>
    <w:rsid w:val="0087701F"/>
    <w:rsid w:val="008775DC"/>
    <w:rsid w:val="008777B0"/>
    <w:rsid w:val="00877C35"/>
    <w:rsid w:val="00877C98"/>
    <w:rsid w:val="00880038"/>
    <w:rsid w:val="008804AF"/>
    <w:rsid w:val="00880E01"/>
    <w:rsid w:val="0088173C"/>
    <w:rsid w:val="008818CA"/>
    <w:rsid w:val="00881B0A"/>
    <w:rsid w:val="00881CE8"/>
    <w:rsid w:val="00882225"/>
    <w:rsid w:val="00882988"/>
    <w:rsid w:val="00882A70"/>
    <w:rsid w:val="00883755"/>
    <w:rsid w:val="00883AC4"/>
    <w:rsid w:val="00883BF5"/>
    <w:rsid w:val="008840FC"/>
    <w:rsid w:val="008846A9"/>
    <w:rsid w:val="008854A7"/>
    <w:rsid w:val="00890390"/>
    <w:rsid w:val="008910EF"/>
    <w:rsid w:val="00892C4D"/>
    <w:rsid w:val="008931CD"/>
    <w:rsid w:val="008934D7"/>
    <w:rsid w:val="008936B6"/>
    <w:rsid w:val="0089511D"/>
    <w:rsid w:val="00895224"/>
    <w:rsid w:val="008955B1"/>
    <w:rsid w:val="00895B40"/>
    <w:rsid w:val="00895C82"/>
    <w:rsid w:val="00896316"/>
    <w:rsid w:val="008970C5"/>
    <w:rsid w:val="00897432"/>
    <w:rsid w:val="008975A8"/>
    <w:rsid w:val="008977BC"/>
    <w:rsid w:val="00897CAC"/>
    <w:rsid w:val="00897F85"/>
    <w:rsid w:val="008A00A1"/>
    <w:rsid w:val="008A1362"/>
    <w:rsid w:val="008A39FA"/>
    <w:rsid w:val="008A3A90"/>
    <w:rsid w:val="008A3CB0"/>
    <w:rsid w:val="008A4405"/>
    <w:rsid w:val="008A4697"/>
    <w:rsid w:val="008A5DE3"/>
    <w:rsid w:val="008A6007"/>
    <w:rsid w:val="008A6309"/>
    <w:rsid w:val="008A6314"/>
    <w:rsid w:val="008A6446"/>
    <w:rsid w:val="008A6BA0"/>
    <w:rsid w:val="008A755B"/>
    <w:rsid w:val="008A7670"/>
    <w:rsid w:val="008A76C7"/>
    <w:rsid w:val="008B0120"/>
    <w:rsid w:val="008B025F"/>
    <w:rsid w:val="008B0AE3"/>
    <w:rsid w:val="008B0F94"/>
    <w:rsid w:val="008B1108"/>
    <w:rsid w:val="008B1B61"/>
    <w:rsid w:val="008B2178"/>
    <w:rsid w:val="008B2A03"/>
    <w:rsid w:val="008B2A38"/>
    <w:rsid w:val="008B2DB6"/>
    <w:rsid w:val="008B36BC"/>
    <w:rsid w:val="008B51D6"/>
    <w:rsid w:val="008B5BA0"/>
    <w:rsid w:val="008B5EE1"/>
    <w:rsid w:val="008B671E"/>
    <w:rsid w:val="008B698C"/>
    <w:rsid w:val="008B6E02"/>
    <w:rsid w:val="008B768D"/>
    <w:rsid w:val="008B7862"/>
    <w:rsid w:val="008B7AEE"/>
    <w:rsid w:val="008B7E6A"/>
    <w:rsid w:val="008C0048"/>
    <w:rsid w:val="008C0CF7"/>
    <w:rsid w:val="008C13FE"/>
    <w:rsid w:val="008C1977"/>
    <w:rsid w:val="008C1F24"/>
    <w:rsid w:val="008C2128"/>
    <w:rsid w:val="008C2FE2"/>
    <w:rsid w:val="008C3006"/>
    <w:rsid w:val="008C374C"/>
    <w:rsid w:val="008C3AEF"/>
    <w:rsid w:val="008C3BCF"/>
    <w:rsid w:val="008C4132"/>
    <w:rsid w:val="008C4E97"/>
    <w:rsid w:val="008C509F"/>
    <w:rsid w:val="008C53B7"/>
    <w:rsid w:val="008C65F9"/>
    <w:rsid w:val="008C7636"/>
    <w:rsid w:val="008C79A3"/>
    <w:rsid w:val="008C7FDC"/>
    <w:rsid w:val="008D0261"/>
    <w:rsid w:val="008D033A"/>
    <w:rsid w:val="008D0593"/>
    <w:rsid w:val="008D09D4"/>
    <w:rsid w:val="008D0F75"/>
    <w:rsid w:val="008D246E"/>
    <w:rsid w:val="008D258F"/>
    <w:rsid w:val="008D283A"/>
    <w:rsid w:val="008D2BE9"/>
    <w:rsid w:val="008D315B"/>
    <w:rsid w:val="008D3372"/>
    <w:rsid w:val="008D36F1"/>
    <w:rsid w:val="008D38B1"/>
    <w:rsid w:val="008D3F0E"/>
    <w:rsid w:val="008D43DD"/>
    <w:rsid w:val="008D7505"/>
    <w:rsid w:val="008E0267"/>
    <w:rsid w:val="008E099C"/>
    <w:rsid w:val="008E0A42"/>
    <w:rsid w:val="008E19F4"/>
    <w:rsid w:val="008E1A17"/>
    <w:rsid w:val="008E1F67"/>
    <w:rsid w:val="008E27C4"/>
    <w:rsid w:val="008E2DF0"/>
    <w:rsid w:val="008E316C"/>
    <w:rsid w:val="008E393C"/>
    <w:rsid w:val="008E3DDF"/>
    <w:rsid w:val="008E4278"/>
    <w:rsid w:val="008E4A83"/>
    <w:rsid w:val="008E59D7"/>
    <w:rsid w:val="008E63FD"/>
    <w:rsid w:val="008E7379"/>
    <w:rsid w:val="008E7F58"/>
    <w:rsid w:val="008F0213"/>
    <w:rsid w:val="008F0365"/>
    <w:rsid w:val="008F0C39"/>
    <w:rsid w:val="008F0DE7"/>
    <w:rsid w:val="008F10B6"/>
    <w:rsid w:val="008F10D2"/>
    <w:rsid w:val="008F1282"/>
    <w:rsid w:val="008F1736"/>
    <w:rsid w:val="008F3E4D"/>
    <w:rsid w:val="008F5AD2"/>
    <w:rsid w:val="008F62E3"/>
    <w:rsid w:val="008F6F74"/>
    <w:rsid w:val="008F76BA"/>
    <w:rsid w:val="009008F0"/>
    <w:rsid w:val="00900D3D"/>
    <w:rsid w:val="00900E35"/>
    <w:rsid w:val="0090146D"/>
    <w:rsid w:val="0090208B"/>
    <w:rsid w:val="009021DC"/>
    <w:rsid w:val="009025BB"/>
    <w:rsid w:val="00902A63"/>
    <w:rsid w:val="00902B62"/>
    <w:rsid w:val="00902C51"/>
    <w:rsid w:val="009030A7"/>
    <w:rsid w:val="00903205"/>
    <w:rsid w:val="00904A26"/>
    <w:rsid w:val="009051D6"/>
    <w:rsid w:val="0090565C"/>
    <w:rsid w:val="0090784A"/>
    <w:rsid w:val="00907881"/>
    <w:rsid w:val="00910AD9"/>
    <w:rsid w:val="00910E98"/>
    <w:rsid w:val="009112A5"/>
    <w:rsid w:val="009114EB"/>
    <w:rsid w:val="00912A6A"/>
    <w:rsid w:val="009132CC"/>
    <w:rsid w:val="00913AF1"/>
    <w:rsid w:val="00913E0F"/>
    <w:rsid w:val="00914A63"/>
    <w:rsid w:val="00914E89"/>
    <w:rsid w:val="00915840"/>
    <w:rsid w:val="00915F98"/>
    <w:rsid w:val="00917113"/>
    <w:rsid w:val="00917523"/>
    <w:rsid w:val="00920DBE"/>
    <w:rsid w:val="00920F67"/>
    <w:rsid w:val="009213C8"/>
    <w:rsid w:val="009216F9"/>
    <w:rsid w:val="00921D2A"/>
    <w:rsid w:val="00922441"/>
    <w:rsid w:val="00922802"/>
    <w:rsid w:val="00922C41"/>
    <w:rsid w:val="00923252"/>
    <w:rsid w:val="00923CF4"/>
    <w:rsid w:val="00924160"/>
    <w:rsid w:val="009245B7"/>
    <w:rsid w:val="00924BE5"/>
    <w:rsid w:val="00924C10"/>
    <w:rsid w:val="00924EA3"/>
    <w:rsid w:val="00924F4B"/>
    <w:rsid w:val="00925875"/>
    <w:rsid w:val="00927C63"/>
    <w:rsid w:val="00927FE7"/>
    <w:rsid w:val="009300A1"/>
    <w:rsid w:val="00930500"/>
    <w:rsid w:val="00930932"/>
    <w:rsid w:val="00930A41"/>
    <w:rsid w:val="00930DD9"/>
    <w:rsid w:val="00930EEB"/>
    <w:rsid w:val="0093122A"/>
    <w:rsid w:val="00931E87"/>
    <w:rsid w:val="0093254C"/>
    <w:rsid w:val="00932EE9"/>
    <w:rsid w:val="00933EC0"/>
    <w:rsid w:val="00934383"/>
    <w:rsid w:val="00935786"/>
    <w:rsid w:val="00935A35"/>
    <w:rsid w:val="00935AA4"/>
    <w:rsid w:val="00935B11"/>
    <w:rsid w:val="0094103C"/>
    <w:rsid w:val="00941972"/>
    <w:rsid w:val="00942B7E"/>
    <w:rsid w:val="00944163"/>
    <w:rsid w:val="00944B06"/>
    <w:rsid w:val="009451AA"/>
    <w:rsid w:val="0094542A"/>
    <w:rsid w:val="00945E29"/>
    <w:rsid w:val="0094649E"/>
    <w:rsid w:val="00946A3B"/>
    <w:rsid w:val="00947065"/>
    <w:rsid w:val="0094784B"/>
    <w:rsid w:val="009479A1"/>
    <w:rsid w:val="00950847"/>
    <w:rsid w:val="00950A03"/>
    <w:rsid w:val="00951550"/>
    <w:rsid w:val="009517CD"/>
    <w:rsid w:val="009520E6"/>
    <w:rsid w:val="00952454"/>
    <w:rsid w:val="00952895"/>
    <w:rsid w:val="00952EDE"/>
    <w:rsid w:val="00952FEB"/>
    <w:rsid w:val="009538F6"/>
    <w:rsid w:val="00955514"/>
    <w:rsid w:val="00955A1D"/>
    <w:rsid w:val="009563B7"/>
    <w:rsid w:val="00956493"/>
    <w:rsid w:val="00956506"/>
    <w:rsid w:val="009565F7"/>
    <w:rsid w:val="009570A8"/>
    <w:rsid w:val="00957BB4"/>
    <w:rsid w:val="009602EA"/>
    <w:rsid w:val="00960828"/>
    <w:rsid w:val="00961341"/>
    <w:rsid w:val="00961722"/>
    <w:rsid w:val="00961F4C"/>
    <w:rsid w:val="009621BE"/>
    <w:rsid w:val="009631FF"/>
    <w:rsid w:val="00964043"/>
    <w:rsid w:val="00964535"/>
    <w:rsid w:val="00964A09"/>
    <w:rsid w:val="009652E6"/>
    <w:rsid w:val="009663AE"/>
    <w:rsid w:val="009667BB"/>
    <w:rsid w:val="009668B1"/>
    <w:rsid w:val="0097023C"/>
    <w:rsid w:val="0097047C"/>
    <w:rsid w:val="0097185B"/>
    <w:rsid w:val="00971C34"/>
    <w:rsid w:val="00971D64"/>
    <w:rsid w:val="00972413"/>
    <w:rsid w:val="00972636"/>
    <w:rsid w:val="009739CD"/>
    <w:rsid w:val="00973C0E"/>
    <w:rsid w:val="00974EE8"/>
    <w:rsid w:val="00975BB4"/>
    <w:rsid w:val="00975CBE"/>
    <w:rsid w:val="009766C2"/>
    <w:rsid w:val="00977ABA"/>
    <w:rsid w:val="00977BF7"/>
    <w:rsid w:val="00980049"/>
    <w:rsid w:val="00980077"/>
    <w:rsid w:val="009809D9"/>
    <w:rsid w:val="00980B07"/>
    <w:rsid w:val="009810EE"/>
    <w:rsid w:val="009819B7"/>
    <w:rsid w:val="009823E4"/>
    <w:rsid w:val="00982560"/>
    <w:rsid w:val="00982C23"/>
    <w:rsid w:val="00982C62"/>
    <w:rsid w:val="00983932"/>
    <w:rsid w:val="009852EB"/>
    <w:rsid w:val="00985901"/>
    <w:rsid w:val="009869C4"/>
    <w:rsid w:val="00986DC3"/>
    <w:rsid w:val="00987549"/>
    <w:rsid w:val="009904D9"/>
    <w:rsid w:val="0099091A"/>
    <w:rsid w:val="009909F0"/>
    <w:rsid w:val="0099168D"/>
    <w:rsid w:val="009916D6"/>
    <w:rsid w:val="0099179D"/>
    <w:rsid w:val="00991AE8"/>
    <w:rsid w:val="00992D88"/>
    <w:rsid w:val="00993281"/>
    <w:rsid w:val="0099335F"/>
    <w:rsid w:val="009938CC"/>
    <w:rsid w:val="00994D3A"/>
    <w:rsid w:val="009953B1"/>
    <w:rsid w:val="009956E0"/>
    <w:rsid w:val="0099575E"/>
    <w:rsid w:val="009958FC"/>
    <w:rsid w:val="00996F3D"/>
    <w:rsid w:val="009A0266"/>
    <w:rsid w:val="009A06F4"/>
    <w:rsid w:val="009A07B8"/>
    <w:rsid w:val="009A0A04"/>
    <w:rsid w:val="009A0E46"/>
    <w:rsid w:val="009A162C"/>
    <w:rsid w:val="009A19C9"/>
    <w:rsid w:val="009A1DE8"/>
    <w:rsid w:val="009A3377"/>
    <w:rsid w:val="009A4712"/>
    <w:rsid w:val="009A4FB9"/>
    <w:rsid w:val="009A7A29"/>
    <w:rsid w:val="009A7AC1"/>
    <w:rsid w:val="009B0E3D"/>
    <w:rsid w:val="009B1709"/>
    <w:rsid w:val="009B2BE1"/>
    <w:rsid w:val="009B2E35"/>
    <w:rsid w:val="009B31B1"/>
    <w:rsid w:val="009B3BAD"/>
    <w:rsid w:val="009B48E2"/>
    <w:rsid w:val="009B58D7"/>
    <w:rsid w:val="009B5DCB"/>
    <w:rsid w:val="009B6993"/>
    <w:rsid w:val="009B6F33"/>
    <w:rsid w:val="009B73B6"/>
    <w:rsid w:val="009B7B93"/>
    <w:rsid w:val="009B7FCD"/>
    <w:rsid w:val="009C08D3"/>
    <w:rsid w:val="009C0E0C"/>
    <w:rsid w:val="009C163D"/>
    <w:rsid w:val="009C25F0"/>
    <w:rsid w:val="009C3984"/>
    <w:rsid w:val="009C403F"/>
    <w:rsid w:val="009C41CE"/>
    <w:rsid w:val="009C428F"/>
    <w:rsid w:val="009C44D2"/>
    <w:rsid w:val="009C4B57"/>
    <w:rsid w:val="009C5640"/>
    <w:rsid w:val="009C71D6"/>
    <w:rsid w:val="009C7B93"/>
    <w:rsid w:val="009D0189"/>
    <w:rsid w:val="009D03E5"/>
    <w:rsid w:val="009D0558"/>
    <w:rsid w:val="009D091E"/>
    <w:rsid w:val="009D0941"/>
    <w:rsid w:val="009D0BE1"/>
    <w:rsid w:val="009D15DD"/>
    <w:rsid w:val="009D2316"/>
    <w:rsid w:val="009D43FA"/>
    <w:rsid w:val="009D4656"/>
    <w:rsid w:val="009D4923"/>
    <w:rsid w:val="009D5879"/>
    <w:rsid w:val="009D6BF1"/>
    <w:rsid w:val="009D6F14"/>
    <w:rsid w:val="009E0067"/>
    <w:rsid w:val="009E01B7"/>
    <w:rsid w:val="009E0A8A"/>
    <w:rsid w:val="009E17F4"/>
    <w:rsid w:val="009E34EA"/>
    <w:rsid w:val="009E3E0E"/>
    <w:rsid w:val="009E4BF2"/>
    <w:rsid w:val="009E4D2F"/>
    <w:rsid w:val="009E4EE9"/>
    <w:rsid w:val="009E6202"/>
    <w:rsid w:val="009E650C"/>
    <w:rsid w:val="009E66EA"/>
    <w:rsid w:val="009E73AE"/>
    <w:rsid w:val="009F140A"/>
    <w:rsid w:val="009F1678"/>
    <w:rsid w:val="009F16FE"/>
    <w:rsid w:val="009F19E2"/>
    <w:rsid w:val="009F1F1A"/>
    <w:rsid w:val="009F20CF"/>
    <w:rsid w:val="009F22D2"/>
    <w:rsid w:val="009F246C"/>
    <w:rsid w:val="009F39EC"/>
    <w:rsid w:val="009F451C"/>
    <w:rsid w:val="009F4A5D"/>
    <w:rsid w:val="009F4C36"/>
    <w:rsid w:val="009F522E"/>
    <w:rsid w:val="009F54FC"/>
    <w:rsid w:val="009F6D9F"/>
    <w:rsid w:val="009F71AA"/>
    <w:rsid w:val="009F729C"/>
    <w:rsid w:val="009F7447"/>
    <w:rsid w:val="009F7914"/>
    <w:rsid w:val="00A00430"/>
    <w:rsid w:val="00A006A6"/>
    <w:rsid w:val="00A00CB0"/>
    <w:rsid w:val="00A017A3"/>
    <w:rsid w:val="00A01EDB"/>
    <w:rsid w:val="00A02714"/>
    <w:rsid w:val="00A02D04"/>
    <w:rsid w:val="00A04592"/>
    <w:rsid w:val="00A05264"/>
    <w:rsid w:val="00A05BBF"/>
    <w:rsid w:val="00A05E6C"/>
    <w:rsid w:val="00A05F0B"/>
    <w:rsid w:val="00A060A0"/>
    <w:rsid w:val="00A061A9"/>
    <w:rsid w:val="00A072B0"/>
    <w:rsid w:val="00A075B6"/>
    <w:rsid w:val="00A07CA6"/>
    <w:rsid w:val="00A07E9B"/>
    <w:rsid w:val="00A07FF6"/>
    <w:rsid w:val="00A10BA7"/>
    <w:rsid w:val="00A11037"/>
    <w:rsid w:val="00A1166A"/>
    <w:rsid w:val="00A116D8"/>
    <w:rsid w:val="00A1183E"/>
    <w:rsid w:val="00A11F2C"/>
    <w:rsid w:val="00A126E4"/>
    <w:rsid w:val="00A12B3E"/>
    <w:rsid w:val="00A12C91"/>
    <w:rsid w:val="00A12CC6"/>
    <w:rsid w:val="00A1351C"/>
    <w:rsid w:val="00A13A6E"/>
    <w:rsid w:val="00A13ECF"/>
    <w:rsid w:val="00A1404E"/>
    <w:rsid w:val="00A14CEA"/>
    <w:rsid w:val="00A156E9"/>
    <w:rsid w:val="00A1696E"/>
    <w:rsid w:val="00A16ADB"/>
    <w:rsid w:val="00A179EB"/>
    <w:rsid w:val="00A17AC7"/>
    <w:rsid w:val="00A2033E"/>
    <w:rsid w:val="00A209DE"/>
    <w:rsid w:val="00A21D5F"/>
    <w:rsid w:val="00A22288"/>
    <w:rsid w:val="00A222FF"/>
    <w:rsid w:val="00A2275B"/>
    <w:rsid w:val="00A23336"/>
    <w:rsid w:val="00A23CD1"/>
    <w:rsid w:val="00A240D6"/>
    <w:rsid w:val="00A2440F"/>
    <w:rsid w:val="00A244A1"/>
    <w:rsid w:val="00A24BE2"/>
    <w:rsid w:val="00A24DCA"/>
    <w:rsid w:val="00A24ED8"/>
    <w:rsid w:val="00A2564D"/>
    <w:rsid w:val="00A27051"/>
    <w:rsid w:val="00A27366"/>
    <w:rsid w:val="00A2795F"/>
    <w:rsid w:val="00A27BED"/>
    <w:rsid w:val="00A301E9"/>
    <w:rsid w:val="00A30401"/>
    <w:rsid w:val="00A3063C"/>
    <w:rsid w:val="00A3139A"/>
    <w:rsid w:val="00A318A2"/>
    <w:rsid w:val="00A31B7D"/>
    <w:rsid w:val="00A32C53"/>
    <w:rsid w:val="00A32FD8"/>
    <w:rsid w:val="00A330B8"/>
    <w:rsid w:val="00A339D1"/>
    <w:rsid w:val="00A343C0"/>
    <w:rsid w:val="00A34448"/>
    <w:rsid w:val="00A34889"/>
    <w:rsid w:val="00A35ACC"/>
    <w:rsid w:val="00A35D0C"/>
    <w:rsid w:val="00A36AD5"/>
    <w:rsid w:val="00A37120"/>
    <w:rsid w:val="00A40096"/>
    <w:rsid w:val="00A40145"/>
    <w:rsid w:val="00A403FC"/>
    <w:rsid w:val="00A405DE"/>
    <w:rsid w:val="00A40C98"/>
    <w:rsid w:val="00A41043"/>
    <w:rsid w:val="00A42091"/>
    <w:rsid w:val="00A42441"/>
    <w:rsid w:val="00A4268A"/>
    <w:rsid w:val="00A42860"/>
    <w:rsid w:val="00A435F0"/>
    <w:rsid w:val="00A43B26"/>
    <w:rsid w:val="00A43C7E"/>
    <w:rsid w:val="00A43FF9"/>
    <w:rsid w:val="00A44A78"/>
    <w:rsid w:val="00A44C47"/>
    <w:rsid w:val="00A461BD"/>
    <w:rsid w:val="00A461DF"/>
    <w:rsid w:val="00A46A80"/>
    <w:rsid w:val="00A46CA0"/>
    <w:rsid w:val="00A476A7"/>
    <w:rsid w:val="00A47B6A"/>
    <w:rsid w:val="00A47B70"/>
    <w:rsid w:val="00A47DFF"/>
    <w:rsid w:val="00A504EA"/>
    <w:rsid w:val="00A50715"/>
    <w:rsid w:val="00A507A0"/>
    <w:rsid w:val="00A50979"/>
    <w:rsid w:val="00A510AC"/>
    <w:rsid w:val="00A51902"/>
    <w:rsid w:val="00A5200A"/>
    <w:rsid w:val="00A524F7"/>
    <w:rsid w:val="00A525AB"/>
    <w:rsid w:val="00A52DBF"/>
    <w:rsid w:val="00A52ED6"/>
    <w:rsid w:val="00A5340C"/>
    <w:rsid w:val="00A5463B"/>
    <w:rsid w:val="00A57172"/>
    <w:rsid w:val="00A575DF"/>
    <w:rsid w:val="00A57E3C"/>
    <w:rsid w:val="00A602F5"/>
    <w:rsid w:val="00A6053F"/>
    <w:rsid w:val="00A611A1"/>
    <w:rsid w:val="00A619F0"/>
    <w:rsid w:val="00A61A2B"/>
    <w:rsid w:val="00A61DE0"/>
    <w:rsid w:val="00A62794"/>
    <w:rsid w:val="00A62BAA"/>
    <w:rsid w:val="00A639DF"/>
    <w:rsid w:val="00A644BA"/>
    <w:rsid w:val="00A64634"/>
    <w:rsid w:val="00A647AD"/>
    <w:rsid w:val="00A65150"/>
    <w:rsid w:val="00A66443"/>
    <w:rsid w:val="00A66FC6"/>
    <w:rsid w:val="00A67312"/>
    <w:rsid w:val="00A67B6E"/>
    <w:rsid w:val="00A70612"/>
    <w:rsid w:val="00A70D7C"/>
    <w:rsid w:val="00A710B0"/>
    <w:rsid w:val="00A710F9"/>
    <w:rsid w:val="00A72829"/>
    <w:rsid w:val="00A74134"/>
    <w:rsid w:val="00A7427B"/>
    <w:rsid w:val="00A74747"/>
    <w:rsid w:val="00A752C2"/>
    <w:rsid w:val="00A75A99"/>
    <w:rsid w:val="00A7605E"/>
    <w:rsid w:val="00A768FB"/>
    <w:rsid w:val="00A76ADE"/>
    <w:rsid w:val="00A7734C"/>
    <w:rsid w:val="00A804CC"/>
    <w:rsid w:val="00A80CA1"/>
    <w:rsid w:val="00A80D8B"/>
    <w:rsid w:val="00A810C3"/>
    <w:rsid w:val="00A816A6"/>
    <w:rsid w:val="00A81A75"/>
    <w:rsid w:val="00A82086"/>
    <w:rsid w:val="00A83421"/>
    <w:rsid w:val="00A839AD"/>
    <w:rsid w:val="00A8575D"/>
    <w:rsid w:val="00A86899"/>
    <w:rsid w:val="00A86A13"/>
    <w:rsid w:val="00A86E78"/>
    <w:rsid w:val="00A877AA"/>
    <w:rsid w:val="00A90349"/>
    <w:rsid w:val="00A934E5"/>
    <w:rsid w:val="00A93D70"/>
    <w:rsid w:val="00A94844"/>
    <w:rsid w:val="00A94A99"/>
    <w:rsid w:val="00A9514C"/>
    <w:rsid w:val="00A95718"/>
    <w:rsid w:val="00A95998"/>
    <w:rsid w:val="00A959A7"/>
    <w:rsid w:val="00AA12CF"/>
    <w:rsid w:val="00AA1630"/>
    <w:rsid w:val="00AA273F"/>
    <w:rsid w:val="00AA2C42"/>
    <w:rsid w:val="00AA31A1"/>
    <w:rsid w:val="00AA47E4"/>
    <w:rsid w:val="00AA58E3"/>
    <w:rsid w:val="00AA5E37"/>
    <w:rsid w:val="00AA63CB"/>
    <w:rsid w:val="00AA680A"/>
    <w:rsid w:val="00AA7709"/>
    <w:rsid w:val="00AB0065"/>
    <w:rsid w:val="00AB09A1"/>
    <w:rsid w:val="00AB0A97"/>
    <w:rsid w:val="00AB18F1"/>
    <w:rsid w:val="00AB1B29"/>
    <w:rsid w:val="00AB2871"/>
    <w:rsid w:val="00AB2950"/>
    <w:rsid w:val="00AB2D36"/>
    <w:rsid w:val="00AB2EA3"/>
    <w:rsid w:val="00AB2F3A"/>
    <w:rsid w:val="00AB31F7"/>
    <w:rsid w:val="00AB3F89"/>
    <w:rsid w:val="00AB4EF8"/>
    <w:rsid w:val="00AB50DE"/>
    <w:rsid w:val="00AB596A"/>
    <w:rsid w:val="00AB5CD2"/>
    <w:rsid w:val="00AB5D33"/>
    <w:rsid w:val="00AB5E8C"/>
    <w:rsid w:val="00AB6C2A"/>
    <w:rsid w:val="00AB72C2"/>
    <w:rsid w:val="00AB7B2C"/>
    <w:rsid w:val="00AC077F"/>
    <w:rsid w:val="00AC0892"/>
    <w:rsid w:val="00AC16CD"/>
    <w:rsid w:val="00AC2B33"/>
    <w:rsid w:val="00AC2CDA"/>
    <w:rsid w:val="00AC38E9"/>
    <w:rsid w:val="00AC4DA8"/>
    <w:rsid w:val="00AC4EF0"/>
    <w:rsid w:val="00AC5915"/>
    <w:rsid w:val="00AC686F"/>
    <w:rsid w:val="00AC74AE"/>
    <w:rsid w:val="00AC7B56"/>
    <w:rsid w:val="00AD017A"/>
    <w:rsid w:val="00AD0ADA"/>
    <w:rsid w:val="00AD228A"/>
    <w:rsid w:val="00AD2E0C"/>
    <w:rsid w:val="00AD3E06"/>
    <w:rsid w:val="00AD3F26"/>
    <w:rsid w:val="00AD4F6C"/>
    <w:rsid w:val="00AD57F5"/>
    <w:rsid w:val="00AD5CE4"/>
    <w:rsid w:val="00AD6CF4"/>
    <w:rsid w:val="00AD6DF3"/>
    <w:rsid w:val="00AD6E06"/>
    <w:rsid w:val="00AD7AEF"/>
    <w:rsid w:val="00AE0A6E"/>
    <w:rsid w:val="00AE0AA6"/>
    <w:rsid w:val="00AE1404"/>
    <w:rsid w:val="00AE2048"/>
    <w:rsid w:val="00AE2F6A"/>
    <w:rsid w:val="00AE3146"/>
    <w:rsid w:val="00AE31F0"/>
    <w:rsid w:val="00AE320F"/>
    <w:rsid w:val="00AE32A0"/>
    <w:rsid w:val="00AE39B0"/>
    <w:rsid w:val="00AE3A66"/>
    <w:rsid w:val="00AE431E"/>
    <w:rsid w:val="00AE453A"/>
    <w:rsid w:val="00AE4615"/>
    <w:rsid w:val="00AE46DD"/>
    <w:rsid w:val="00AE4AD2"/>
    <w:rsid w:val="00AE5C60"/>
    <w:rsid w:val="00AE5EEB"/>
    <w:rsid w:val="00AE6FDB"/>
    <w:rsid w:val="00AF064A"/>
    <w:rsid w:val="00AF0B54"/>
    <w:rsid w:val="00AF1438"/>
    <w:rsid w:val="00AF20C6"/>
    <w:rsid w:val="00AF2751"/>
    <w:rsid w:val="00AF42F7"/>
    <w:rsid w:val="00AF4A0D"/>
    <w:rsid w:val="00AF6DB0"/>
    <w:rsid w:val="00AF7093"/>
    <w:rsid w:val="00B00D39"/>
    <w:rsid w:val="00B010B2"/>
    <w:rsid w:val="00B011C3"/>
    <w:rsid w:val="00B01AEF"/>
    <w:rsid w:val="00B02099"/>
    <w:rsid w:val="00B0229A"/>
    <w:rsid w:val="00B026F0"/>
    <w:rsid w:val="00B02AE5"/>
    <w:rsid w:val="00B02C6B"/>
    <w:rsid w:val="00B04572"/>
    <w:rsid w:val="00B049BA"/>
    <w:rsid w:val="00B065E3"/>
    <w:rsid w:val="00B07FC3"/>
    <w:rsid w:val="00B10046"/>
    <w:rsid w:val="00B11876"/>
    <w:rsid w:val="00B11E28"/>
    <w:rsid w:val="00B11FD6"/>
    <w:rsid w:val="00B13234"/>
    <w:rsid w:val="00B13939"/>
    <w:rsid w:val="00B14D2F"/>
    <w:rsid w:val="00B1541F"/>
    <w:rsid w:val="00B15F19"/>
    <w:rsid w:val="00B1605F"/>
    <w:rsid w:val="00B17223"/>
    <w:rsid w:val="00B17F11"/>
    <w:rsid w:val="00B2041D"/>
    <w:rsid w:val="00B2083E"/>
    <w:rsid w:val="00B20A2B"/>
    <w:rsid w:val="00B20F54"/>
    <w:rsid w:val="00B20F74"/>
    <w:rsid w:val="00B21997"/>
    <w:rsid w:val="00B2206F"/>
    <w:rsid w:val="00B2217B"/>
    <w:rsid w:val="00B22292"/>
    <w:rsid w:val="00B23599"/>
    <w:rsid w:val="00B23F80"/>
    <w:rsid w:val="00B24842"/>
    <w:rsid w:val="00B24A34"/>
    <w:rsid w:val="00B24A42"/>
    <w:rsid w:val="00B24DA2"/>
    <w:rsid w:val="00B24EBF"/>
    <w:rsid w:val="00B258B6"/>
    <w:rsid w:val="00B25940"/>
    <w:rsid w:val="00B2614F"/>
    <w:rsid w:val="00B26BE1"/>
    <w:rsid w:val="00B272FB"/>
    <w:rsid w:val="00B2742C"/>
    <w:rsid w:val="00B27DA3"/>
    <w:rsid w:val="00B30020"/>
    <w:rsid w:val="00B30352"/>
    <w:rsid w:val="00B306D2"/>
    <w:rsid w:val="00B31400"/>
    <w:rsid w:val="00B32078"/>
    <w:rsid w:val="00B32B49"/>
    <w:rsid w:val="00B334D5"/>
    <w:rsid w:val="00B33797"/>
    <w:rsid w:val="00B33C8D"/>
    <w:rsid w:val="00B33F98"/>
    <w:rsid w:val="00B345CA"/>
    <w:rsid w:val="00B34747"/>
    <w:rsid w:val="00B34B80"/>
    <w:rsid w:val="00B34C17"/>
    <w:rsid w:val="00B35271"/>
    <w:rsid w:val="00B3534B"/>
    <w:rsid w:val="00B35879"/>
    <w:rsid w:val="00B3666E"/>
    <w:rsid w:val="00B36AD4"/>
    <w:rsid w:val="00B36DED"/>
    <w:rsid w:val="00B37659"/>
    <w:rsid w:val="00B378CB"/>
    <w:rsid w:val="00B37BD6"/>
    <w:rsid w:val="00B4072F"/>
    <w:rsid w:val="00B407F7"/>
    <w:rsid w:val="00B408B8"/>
    <w:rsid w:val="00B423C1"/>
    <w:rsid w:val="00B42E17"/>
    <w:rsid w:val="00B43597"/>
    <w:rsid w:val="00B43698"/>
    <w:rsid w:val="00B43A06"/>
    <w:rsid w:val="00B441A7"/>
    <w:rsid w:val="00B444F6"/>
    <w:rsid w:val="00B44D3F"/>
    <w:rsid w:val="00B44E07"/>
    <w:rsid w:val="00B450D6"/>
    <w:rsid w:val="00B45730"/>
    <w:rsid w:val="00B45F9D"/>
    <w:rsid w:val="00B46C29"/>
    <w:rsid w:val="00B47BFB"/>
    <w:rsid w:val="00B505B5"/>
    <w:rsid w:val="00B5063F"/>
    <w:rsid w:val="00B508A7"/>
    <w:rsid w:val="00B50E47"/>
    <w:rsid w:val="00B51865"/>
    <w:rsid w:val="00B51D52"/>
    <w:rsid w:val="00B52AA6"/>
    <w:rsid w:val="00B5367F"/>
    <w:rsid w:val="00B53FB6"/>
    <w:rsid w:val="00B54B3C"/>
    <w:rsid w:val="00B55574"/>
    <w:rsid w:val="00B558B7"/>
    <w:rsid w:val="00B569D8"/>
    <w:rsid w:val="00B56CB1"/>
    <w:rsid w:val="00B57071"/>
    <w:rsid w:val="00B574EB"/>
    <w:rsid w:val="00B602E3"/>
    <w:rsid w:val="00B607B8"/>
    <w:rsid w:val="00B60894"/>
    <w:rsid w:val="00B608CC"/>
    <w:rsid w:val="00B61655"/>
    <w:rsid w:val="00B62083"/>
    <w:rsid w:val="00B62A27"/>
    <w:rsid w:val="00B630CA"/>
    <w:rsid w:val="00B6338E"/>
    <w:rsid w:val="00B63DF5"/>
    <w:rsid w:val="00B63FB7"/>
    <w:rsid w:val="00B671DB"/>
    <w:rsid w:val="00B67701"/>
    <w:rsid w:val="00B7046B"/>
    <w:rsid w:val="00B70B68"/>
    <w:rsid w:val="00B712F9"/>
    <w:rsid w:val="00B716F6"/>
    <w:rsid w:val="00B72B74"/>
    <w:rsid w:val="00B736B7"/>
    <w:rsid w:val="00B73CDA"/>
    <w:rsid w:val="00B73D01"/>
    <w:rsid w:val="00B740EA"/>
    <w:rsid w:val="00B7511A"/>
    <w:rsid w:val="00B75692"/>
    <w:rsid w:val="00B75F4C"/>
    <w:rsid w:val="00B76352"/>
    <w:rsid w:val="00B76DEB"/>
    <w:rsid w:val="00B808E4"/>
    <w:rsid w:val="00B80C89"/>
    <w:rsid w:val="00B81BF1"/>
    <w:rsid w:val="00B81C52"/>
    <w:rsid w:val="00B81FE7"/>
    <w:rsid w:val="00B82CE8"/>
    <w:rsid w:val="00B831AB"/>
    <w:rsid w:val="00B83A96"/>
    <w:rsid w:val="00B83E5E"/>
    <w:rsid w:val="00B846FD"/>
    <w:rsid w:val="00B86242"/>
    <w:rsid w:val="00B868D3"/>
    <w:rsid w:val="00B86BF2"/>
    <w:rsid w:val="00B910AC"/>
    <w:rsid w:val="00B91C3B"/>
    <w:rsid w:val="00B91EC0"/>
    <w:rsid w:val="00B91EE0"/>
    <w:rsid w:val="00B91FCD"/>
    <w:rsid w:val="00B92AD3"/>
    <w:rsid w:val="00B92F4A"/>
    <w:rsid w:val="00B93C3E"/>
    <w:rsid w:val="00B940AE"/>
    <w:rsid w:val="00B949D5"/>
    <w:rsid w:val="00B94D2B"/>
    <w:rsid w:val="00B95C01"/>
    <w:rsid w:val="00B96D9B"/>
    <w:rsid w:val="00B96F0B"/>
    <w:rsid w:val="00B97060"/>
    <w:rsid w:val="00B97E4A"/>
    <w:rsid w:val="00BA05B7"/>
    <w:rsid w:val="00BA0950"/>
    <w:rsid w:val="00BA1373"/>
    <w:rsid w:val="00BA2078"/>
    <w:rsid w:val="00BA2DE7"/>
    <w:rsid w:val="00BA34E8"/>
    <w:rsid w:val="00BA3569"/>
    <w:rsid w:val="00BA3FAF"/>
    <w:rsid w:val="00BA459F"/>
    <w:rsid w:val="00BA4648"/>
    <w:rsid w:val="00BA4A71"/>
    <w:rsid w:val="00BA502F"/>
    <w:rsid w:val="00BA56CA"/>
    <w:rsid w:val="00BA5C9B"/>
    <w:rsid w:val="00BA5CC3"/>
    <w:rsid w:val="00BA67ED"/>
    <w:rsid w:val="00BA7112"/>
    <w:rsid w:val="00BA73FC"/>
    <w:rsid w:val="00BB019E"/>
    <w:rsid w:val="00BB0249"/>
    <w:rsid w:val="00BB03AA"/>
    <w:rsid w:val="00BB0D99"/>
    <w:rsid w:val="00BB1866"/>
    <w:rsid w:val="00BB1AD1"/>
    <w:rsid w:val="00BB226D"/>
    <w:rsid w:val="00BB2298"/>
    <w:rsid w:val="00BB22C0"/>
    <w:rsid w:val="00BB26BC"/>
    <w:rsid w:val="00BB2A7E"/>
    <w:rsid w:val="00BB2FD0"/>
    <w:rsid w:val="00BB3A0F"/>
    <w:rsid w:val="00BB41E6"/>
    <w:rsid w:val="00BB4FC7"/>
    <w:rsid w:val="00BB55F9"/>
    <w:rsid w:val="00BB699B"/>
    <w:rsid w:val="00BB6AF7"/>
    <w:rsid w:val="00BB765C"/>
    <w:rsid w:val="00BC141C"/>
    <w:rsid w:val="00BC1492"/>
    <w:rsid w:val="00BC1739"/>
    <w:rsid w:val="00BC1F66"/>
    <w:rsid w:val="00BC2343"/>
    <w:rsid w:val="00BC28EC"/>
    <w:rsid w:val="00BC2C61"/>
    <w:rsid w:val="00BC2F67"/>
    <w:rsid w:val="00BC3AA6"/>
    <w:rsid w:val="00BC4324"/>
    <w:rsid w:val="00BC473F"/>
    <w:rsid w:val="00BC47F3"/>
    <w:rsid w:val="00BC48E4"/>
    <w:rsid w:val="00BC4A1C"/>
    <w:rsid w:val="00BC4D8B"/>
    <w:rsid w:val="00BC5A7F"/>
    <w:rsid w:val="00BC5DAD"/>
    <w:rsid w:val="00BC5FC0"/>
    <w:rsid w:val="00BC6ADC"/>
    <w:rsid w:val="00BC70F7"/>
    <w:rsid w:val="00BD11A4"/>
    <w:rsid w:val="00BD1389"/>
    <w:rsid w:val="00BD1590"/>
    <w:rsid w:val="00BD2C21"/>
    <w:rsid w:val="00BD2D02"/>
    <w:rsid w:val="00BD2D6D"/>
    <w:rsid w:val="00BD3187"/>
    <w:rsid w:val="00BD3505"/>
    <w:rsid w:val="00BD3753"/>
    <w:rsid w:val="00BD394E"/>
    <w:rsid w:val="00BD4015"/>
    <w:rsid w:val="00BD4657"/>
    <w:rsid w:val="00BD5D76"/>
    <w:rsid w:val="00BD5FE2"/>
    <w:rsid w:val="00BD6072"/>
    <w:rsid w:val="00BD7C8A"/>
    <w:rsid w:val="00BD7E28"/>
    <w:rsid w:val="00BE0D56"/>
    <w:rsid w:val="00BE1047"/>
    <w:rsid w:val="00BE17E8"/>
    <w:rsid w:val="00BE1D44"/>
    <w:rsid w:val="00BE2862"/>
    <w:rsid w:val="00BE2AA2"/>
    <w:rsid w:val="00BE2EDB"/>
    <w:rsid w:val="00BE32AD"/>
    <w:rsid w:val="00BE386C"/>
    <w:rsid w:val="00BE3FBE"/>
    <w:rsid w:val="00BE48CD"/>
    <w:rsid w:val="00BE553A"/>
    <w:rsid w:val="00BE75CB"/>
    <w:rsid w:val="00BF0883"/>
    <w:rsid w:val="00BF093D"/>
    <w:rsid w:val="00BF14F1"/>
    <w:rsid w:val="00BF183F"/>
    <w:rsid w:val="00BF21BC"/>
    <w:rsid w:val="00BF2383"/>
    <w:rsid w:val="00BF2774"/>
    <w:rsid w:val="00BF2EF2"/>
    <w:rsid w:val="00BF4A3F"/>
    <w:rsid w:val="00BF5B75"/>
    <w:rsid w:val="00BF64B8"/>
    <w:rsid w:val="00BF64E8"/>
    <w:rsid w:val="00BF6E11"/>
    <w:rsid w:val="00BF6EDF"/>
    <w:rsid w:val="00BF72E9"/>
    <w:rsid w:val="00BF75A0"/>
    <w:rsid w:val="00BF7A12"/>
    <w:rsid w:val="00C00458"/>
    <w:rsid w:val="00C00A33"/>
    <w:rsid w:val="00C00D9E"/>
    <w:rsid w:val="00C01278"/>
    <w:rsid w:val="00C01E9A"/>
    <w:rsid w:val="00C03D69"/>
    <w:rsid w:val="00C048B0"/>
    <w:rsid w:val="00C0497D"/>
    <w:rsid w:val="00C04F4E"/>
    <w:rsid w:val="00C051E6"/>
    <w:rsid w:val="00C054E5"/>
    <w:rsid w:val="00C05FF1"/>
    <w:rsid w:val="00C071D7"/>
    <w:rsid w:val="00C07657"/>
    <w:rsid w:val="00C07A5E"/>
    <w:rsid w:val="00C07EA8"/>
    <w:rsid w:val="00C10F60"/>
    <w:rsid w:val="00C1185D"/>
    <w:rsid w:val="00C12511"/>
    <w:rsid w:val="00C131E6"/>
    <w:rsid w:val="00C135CB"/>
    <w:rsid w:val="00C138F1"/>
    <w:rsid w:val="00C1424A"/>
    <w:rsid w:val="00C14757"/>
    <w:rsid w:val="00C14C8E"/>
    <w:rsid w:val="00C14DCC"/>
    <w:rsid w:val="00C15290"/>
    <w:rsid w:val="00C15ADC"/>
    <w:rsid w:val="00C15F45"/>
    <w:rsid w:val="00C160BE"/>
    <w:rsid w:val="00C16503"/>
    <w:rsid w:val="00C16BD1"/>
    <w:rsid w:val="00C17020"/>
    <w:rsid w:val="00C1770E"/>
    <w:rsid w:val="00C20F7E"/>
    <w:rsid w:val="00C22631"/>
    <w:rsid w:val="00C22B87"/>
    <w:rsid w:val="00C234AC"/>
    <w:rsid w:val="00C23F9E"/>
    <w:rsid w:val="00C24865"/>
    <w:rsid w:val="00C24A07"/>
    <w:rsid w:val="00C24F77"/>
    <w:rsid w:val="00C259D9"/>
    <w:rsid w:val="00C26AD4"/>
    <w:rsid w:val="00C26DD4"/>
    <w:rsid w:val="00C270B9"/>
    <w:rsid w:val="00C27F59"/>
    <w:rsid w:val="00C30359"/>
    <w:rsid w:val="00C31ED0"/>
    <w:rsid w:val="00C3334A"/>
    <w:rsid w:val="00C3348C"/>
    <w:rsid w:val="00C33625"/>
    <w:rsid w:val="00C34CF2"/>
    <w:rsid w:val="00C37733"/>
    <w:rsid w:val="00C37B6F"/>
    <w:rsid w:val="00C37DD0"/>
    <w:rsid w:val="00C402E6"/>
    <w:rsid w:val="00C40621"/>
    <w:rsid w:val="00C41197"/>
    <w:rsid w:val="00C4206A"/>
    <w:rsid w:val="00C42792"/>
    <w:rsid w:val="00C42876"/>
    <w:rsid w:val="00C4290E"/>
    <w:rsid w:val="00C42B30"/>
    <w:rsid w:val="00C42E9B"/>
    <w:rsid w:val="00C43720"/>
    <w:rsid w:val="00C4373F"/>
    <w:rsid w:val="00C437EC"/>
    <w:rsid w:val="00C43B58"/>
    <w:rsid w:val="00C44124"/>
    <w:rsid w:val="00C44899"/>
    <w:rsid w:val="00C458DB"/>
    <w:rsid w:val="00C45D9A"/>
    <w:rsid w:val="00C46209"/>
    <w:rsid w:val="00C47375"/>
    <w:rsid w:val="00C475F7"/>
    <w:rsid w:val="00C47668"/>
    <w:rsid w:val="00C47EC5"/>
    <w:rsid w:val="00C503F6"/>
    <w:rsid w:val="00C50702"/>
    <w:rsid w:val="00C50737"/>
    <w:rsid w:val="00C510C5"/>
    <w:rsid w:val="00C53CBA"/>
    <w:rsid w:val="00C54873"/>
    <w:rsid w:val="00C54A96"/>
    <w:rsid w:val="00C54D4A"/>
    <w:rsid w:val="00C54FCF"/>
    <w:rsid w:val="00C554FC"/>
    <w:rsid w:val="00C55FCD"/>
    <w:rsid w:val="00C56B87"/>
    <w:rsid w:val="00C56D44"/>
    <w:rsid w:val="00C5727F"/>
    <w:rsid w:val="00C57950"/>
    <w:rsid w:val="00C57E5C"/>
    <w:rsid w:val="00C60156"/>
    <w:rsid w:val="00C6056F"/>
    <w:rsid w:val="00C6090F"/>
    <w:rsid w:val="00C6136B"/>
    <w:rsid w:val="00C614E0"/>
    <w:rsid w:val="00C61E79"/>
    <w:rsid w:val="00C63065"/>
    <w:rsid w:val="00C630B9"/>
    <w:rsid w:val="00C631B9"/>
    <w:rsid w:val="00C6386D"/>
    <w:rsid w:val="00C6467C"/>
    <w:rsid w:val="00C650AA"/>
    <w:rsid w:val="00C652B1"/>
    <w:rsid w:val="00C65615"/>
    <w:rsid w:val="00C660E9"/>
    <w:rsid w:val="00C66783"/>
    <w:rsid w:val="00C66F4D"/>
    <w:rsid w:val="00C6793C"/>
    <w:rsid w:val="00C67EE0"/>
    <w:rsid w:val="00C67FF6"/>
    <w:rsid w:val="00C700FF"/>
    <w:rsid w:val="00C7083B"/>
    <w:rsid w:val="00C7355F"/>
    <w:rsid w:val="00C73819"/>
    <w:rsid w:val="00C73A3A"/>
    <w:rsid w:val="00C747D8"/>
    <w:rsid w:val="00C75741"/>
    <w:rsid w:val="00C76864"/>
    <w:rsid w:val="00C76D87"/>
    <w:rsid w:val="00C77164"/>
    <w:rsid w:val="00C80F47"/>
    <w:rsid w:val="00C822DB"/>
    <w:rsid w:val="00C8244F"/>
    <w:rsid w:val="00C8245F"/>
    <w:rsid w:val="00C82C14"/>
    <w:rsid w:val="00C82F64"/>
    <w:rsid w:val="00C83A15"/>
    <w:rsid w:val="00C83BC8"/>
    <w:rsid w:val="00C83E10"/>
    <w:rsid w:val="00C84485"/>
    <w:rsid w:val="00C84937"/>
    <w:rsid w:val="00C85DB0"/>
    <w:rsid w:val="00C86004"/>
    <w:rsid w:val="00C86DFB"/>
    <w:rsid w:val="00C8724A"/>
    <w:rsid w:val="00C8772A"/>
    <w:rsid w:val="00C9052A"/>
    <w:rsid w:val="00C90C00"/>
    <w:rsid w:val="00C90E4A"/>
    <w:rsid w:val="00C92630"/>
    <w:rsid w:val="00C92765"/>
    <w:rsid w:val="00C92942"/>
    <w:rsid w:val="00C92CEB"/>
    <w:rsid w:val="00C95BE3"/>
    <w:rsid w:val="00C95FA3"/>
    <w:rsid w:val="00C9617D"/>
    <w:rsid w:val="00C96D64"/>
    <w:rsid w:val="00C972A5"/>
    <w:rsid w:val="00C97B43"/>
    <w:rsid w:val="00C97CD8"/>
    <w:rsid w:val="00C97D8D"/>
    <w:rsid w:val="00C97F50"/>
    <w:rsid w:val="00C97F8A"/>
    <w:rsid w:val="00CA0556"/>
    <w:rsid w:val="00CA06FA"/>
    <w:rsid w:val="00CA11ED"/>
    <w:rsid w:val="00CA2795"/>
    <w:rsid w:val="00CA30AD"/>
    <w:rsid w:val="00CA36EA"/>
    <w:rsid w:val="00CA4289"/>
    <w:rsid w:val="00CA472A"/>
    <w:rsid w:val="00CA4CEB"/>
    <w:rsid w:val="00CA5EEE"/>
    <w:rsid w:val="00CA6508"/>
    <w:rsid w:val="00CA6530"/>
    <w:rsid w:val="00CA6B78"/>
    <w:rsid w:val="00CA7739"/>
    <w:rsid w:val="00CA7996"/>
    <w:rsid w:val="00CB06F2"/>
    <w:rsid w:val="00CB0B28"/>
    <w:rsid w:val="00CB0DAF"/>
    <w:rsid w:val="00CB0DF6"/>
    <w:rsid w:val="00CB250E"/>
    <w:rsid w:val="00CB2717"/>
    <w:rsid w:val="00CB28E0"/>
    <w:rsid w:val="00CB2A26"/>
    <w:rsid w:val="00CB2BEA"/>
    <w:rsid w:val="00CB2C57"/>
    <w:rsid w:val="00CB2D6E"/>
    <w:rsid w:val="00CB3CDB"/>
    <w:rsid w:val="00CB457F"/>
    <w:rsid w:val="00CB4679"/>
    <w:rsid w:val="00CB46A5"/>
    <w:rsid w:val="00CB4A37"/>
    <w:rsid w:val="00CB57DF"/>
    <w:rsid w:val="00CB5C0B"/>
    <w:rsid w:val="00CB6303"/>
    <w:rsid w:val="00CB6F08"/>
    <w:rsid w:val="00CB739D"/>
    <w:rsid w:val="00CB7A60"/>
    <w:rsid w:val="00CC047F"/>
    <w:rsid w:val="00CC174F"/>
    <w:rsid w:val="00CC181A"/>
    <w:rsid w:val="00CC1C2E"/>
    <w:rsid w:val="00CC29DA"/>
    <w:rsid w:val="00CC3070"/>
    <w:rsid w:val="00CC3292"/>
    <w:rsid w:val="00CC32B4"/>
    <w:rsid w:val="00CC35C0"/>
    <w:rsid w:val="00CC38C5"/>
    <w:rsid w:val="00CC394B"/>
    <w:rsid w:val="00CC3AB8"/>
    <w:rsid w:val="00CC3BFB"/>
    <w:rsid w:val="00CC469D"/>
    <w:rsid w:val="00CC6256"/>
    <w:rsid w:val="00CC66D0"/>
    <w:rsid w:val="00CC67F2"/>
    <w:rsid w:val="00CC6FFA"/>
    <w:rsid w:val="00CC7ABB"/>
    <w:rsid w:val="00CD00BF"/>
    <w:rsid w:val="00CD1065"/>
    <w:rsid w:val="00CD121C"/>
    <w:rsid w:val="00CD1EA3"/>
    <w:rsid w:val="00CD2DDF"/>
    <w:rsid w:val="00CD302E"/>
    <w:rsid w:val="00CD307F"/>
    <w:rsid w:val="00CD393F"/>
    <w:rsid w:val="00CD4BCA"/>
    <w:rsid w:val="00CD4CB6"/>
    <w:rsid w:val="00CD7EF0"/>
    <w:rsid w:val="00CE09BD"/>
    <w:rsid w:val="00CE0B61"/>
    <w:rsid w:val="00CE1191"/>
    <w:rsid w:val="00CE1414"/>
    <w:rsid w:val="00CE170E"/>
    <w:rsid w:val="00CE1871"/>
    <w:rsid w:val="00CE1D0B"/>
    <w:rsid w:val="00CE22F4"/>
    <w:rsid w:val="00CE245E"/>
    <w:rsid w:val="00CE27E5"/>
    <w:rsid w:val="00CE37B5"/>
    <w:rsid w:val="00CE39DF"/>
    <w:rsid w:val="00CE3E5B"/>
    <w:rsid w:val="00CE44C8"/>
    <w:rsid w:val="00CE4A05"/>
    <w:rsid w:val="00CE4B66"/>
    <w:rsid w:val="00CE4E49"/>
    <w:rsid w:val="00CE4F65"/>
    <w:rsid w:val="00CE5DF5"/>
    <w:rsid w:val="00CE645A"/>
    <w:rsid w:val="00CE7A97"/>
    <w:rsid w:val="00CE7B02"/>
    <w:rsid w:val="00CF0AA9"/>
    <w:rsid w:val="00CF0B43"/>
    <w:rsid w:val="00CF0BA5"/>
    <w:rsid w:val="00CF1026"/>
    <w:rsid w:val="00CF13B1"/>
    <w:rsid w:val="00CF1D62"/>
    <w:rsid w:val="00CF2213"/>
    <w:rsid w:val="00CF3309"/>
    <w:rsid w:val="00CF3BB1"/>
    <w:rsid w:val="00CF3C8F"/>
    <w:rsid w:val="00CF4DCE"/>
    <w:rsid w:val="00CF547A"/>
    <w:rsid w:val="00CF5560"/>
    <w:rsid w:val="00CF68A3"/>
    <w:rsid w:val="00CF6AE5"/>
    <w:rsid w:val="00CF6E26"/>
    <w:rsid w:val="00CF739F"/>
    <w:rsid w:val="00D0021B"/>
    <w:rsid w:val="00D0033D"/>
    <w:rsid w:val="00D01097"/>
    <w:rsid w:val="00D01B39"/>
    <w:rsid w:val="00D02304"/>
    <w:rsid w:val="00D026A6"/>
    <w:rsid w:val="00D028AC"/>
    <w:rsid w:val="00D0299E"/>
    <w:rsid w:val="00D02C6F"/>
    <w:rsid w:val="00D02DB7"/>
    <w:rsid w:val="00D02E57"/>
    <w:rsid w:val="00D02F3B"/>
    <w:rsid w:val="00D04363"/>
    <w:rsid w:val="00D0522A"/>
    <w:rsid w:val="00D05F80"/>
    <w:rsid w:val="00D07418"/>
    <w:rsid w:val="00D1038F"/>
    <w:rsid w:val="00D109E0"/>
    <w:rsid w:val="00D109F9"/>
    <w:rsid w:val="00D10E4D"/>
    <w:rsid w:val="00D11198"/>
    <w:rsid w:val="00D112DA"/>
    <w:rsid w:val="00D1131D"/>
    <w:rsid w:val="00D11540"/>
    <w:rsid w:val="00D117D3"/>
    <w:rsid w:val="00D120F3"/>
    <w:rsid w:val="00D12CCA"/>
    <w:rsid w:val="00D13075"/>
    <w:rsid w:val="00D1354B"/>
    <w:rsid w:val="00D136F8"/>
    <w:rsid w:val="00D1426E"/>
    <w:rsid w:val="00D14361"/>
    <w:rsid w:val="00D15901"/>
    <w:rsid w:val="00D15FEC"/>
    <w:rsid w:val="00D16134"/>
    <w:rsid w:val="00D16593"/>
    <w:rsid w:val="00D16894"/>
    <w:rsid w:val="00D16F15"/>
    <w:rsid w:val="00D17868"/>
    <w:rsid w:val="00D1796A"/>
    <w:rsid w:val="00D17AD8"/>
    <w:rsid w:val="00D20295"/>
    <w:rsid w:val="00D20301"/>
    <w:rsid w:val="00D20EDA"/>
    <w:rsid w:val="00D2145B"/>
    <w:rsid w:val="00D21A34"/>
    <w:rsid w:val="00D21CD8"/>
    <w:rsid w:val="00D2279B"/>
    <w:rsid w:val="00D22ABF"/>
    <w:rsid w:val="00D23AC8"/>
    <w:rsid w:val="00D24628"/>
    <w:rsid w:val="00D25251"/>
    <w:rsid w:val="00D25A0E"/>
    <w:rsid w:val="00D25CCE"/>
    <w:rsid w:val="00D30C9D"/>
    <w:rsid w:val="00D31A98"/>
    <w:rsid w:val="00D31C38"/>
    <w:rsid w:val="00D32541"/>
    <w:rsid w:val="00D3301F"/>
    <w:rsid w:val="00D33AC1"/>
    <w:rsid w:val="00D33C9D"/>
    <w:rsid w:val="00D33F7F"/>
    <w:rsid w:val="00D34DA8"/>
    <w:rsid w:val="00D35088"/>
    <w:rsid w:val="00D356D8"/>
    <w:rsid w:val="00D3598F"/>
    <w:rsid w:val="00D35B49"/>
    <w:rsid w:val="00D35BB2"/>
    <w:rsid w:val="00D36A2C"/>
    <w:rsid w:val="00D36AE2"/>
    <w:rsid w:val="00D37546"/>
    <w:rsid w:val="00D3796B"/>
    <w:rsid w:val="00D40DEE"/>
    <w:rsid w:val="00D41A97"/>
    <w:rsid w:val="00D42F73"/>
    <w:rsid w:val="00D433DA"/>
    <w:rsid w:val="00D43A22"/>
    <w:rsid w:val="00D43BFA"/>
    <w:rsid w:val="00D44F6E"/>
    <w:rsid w:val="00D45A97"/>
    <w:rsid w:val="00D46648"/>
    <w:rsid w:val="00D47368"/>
    <w:rsid w:val="00D50093"/>
    <w:rsid w:val="00D503B2"/>
    <w:rsid w:val="00D50C95"/>
    <w:rsid w:val="00D51F8B"/>
    <w:rsid w:val="00D52F06"/>
    <w:rsid w:val="00D536B4"/>
    <w:rsid w:val="00D53843"/>
    <w:rsid w:val="00D54CB9"/>
    <w:rsid w:val="00D554F8"/>
    <w:rsid w:val="00D55929"/>
    <w:rsid w:val="00D55A2E"/>
    <w:rsid w:val="00D56368"/>
    <w:rsid w:val="00D57F25"/>
    <w:rsid w:val="00D60108"/>
    <w:rsid w:val="00D6014F"/>
    <w:rsid w:val="00D6073E"/>
    <w:rsid w:val="00D620CD"/>
    <w:rsid w:val="00D62767"/>
    <w:rsid w:val="00D62851"/>
    <w:rsid w:val="00D62B87"/>
    <w:rsid w:val="00D62DD3"/>
    <w:rsid w:val="00D62DF2"/>
    <w:rsid w:val="00D638EC"/>
    <w:rsid w:val="00D63D13"/>
    <w:rsid w:val="00D6429E"/>
    <w:rsid w:val="00D64374"/>
    <w:rsid w:val="00D6565C"/>
    <w:rsid w:val="00D656A1"/>
    <w:rsid w:val="00D65F98"/>
    <w:rsid w:val="00D66B56"/>
    <w:rsid w:val="00D66C61"/>
    <w:rsid w:val="00D6764E"/>
    <w:rsid w:val="00D67675"/>
    <w:rsid w:val="00D71BB9"/>
    <w:rsid w:val="00D7286D"/>
    <w:rsid w:val="00D72E9D"/>
    <w:rsid w:val="00D73270"/>
    <w:rsid w:val="00D73861"/>
    <w:rsid w:val="00D739F4"/>
    <w:rsid w:val="00D7499E"/>
    <w:rsid w:val="00D74A7A"/>
    <w:rsid w:val="00D75C2E"/>
    <w:rsid w:val="00D75C30"/>
    <w:rsid w:val="00D76E00"/>
    <w:rsid w:val="00D80AAC"/>
    <w:rsid w:val="00D8122E"/>
    <w:rsid w:val="00D8176F"/>
    <w:rsid w:val="00D81BFF"/>
    <w:rsid w:val="00D81E5E"/>
    <w:rsid w:val="00D83EE2"/>
    <w:rsid w:val="00D84276"/>
    <w:rsid w:val="00D84EA7"/>
    <w:rsid w:val="00D86011"/>
    <w:rsid w:val="00D86831"/>
    <w:rsid w:val="00D8710C"/>
    <w:rsid w:val="00D8738F"/>
    <w:rsid w:val="00D87990"/>
    <w:rsid w:val="00D907B1"/>
    <w:rsid w:val="00D91A72"/>
    <w:rsid w:val="00D91D06"/>
    <w:rsid w:val="00D937BA"/>
    <w:rsid w:val="00D94DF6"/>
    <w:rsid w:val="00D9570E"/>
    <w:rsid w:val="00D95B71"/>
    <w:rsid w:val="00D966C1"/>
    <w:rsid w:val="00D96EFA"/>
    <w:rsid w:val="00D97669"/>
    <w:rsid w:val="00DA0333"/>
    <w:rsid w:val="00DA08A9"/>
    <w:rsid w:val="00DA08C6"/>
    <w:rsid w:val="00DA124F"/>
    <w:rsid w:val="00DA1905"/>
    <w:rsid w:val="00DA1EF7"/>
    <w:rsid w:val="00DA22E2"/>
    <w:rsid w:val="00DA232D"/>
    <w:rsid w:val="00DA29EC"/>
    <w:rsid w:val="00DA3001"/>
    <w:rsid w:val="00DA4646"/>
    <w:rsid w:val="00DA4DA3"/>
    <w:rsid w:val="00DA712F"/>
    <w:rsid w:val="00DA7698"/>
    <w:rsid w:val="00DA79DD"/>
    <w:rsid w:val="00DA7E76"/>
    <w:rsid w:val="00DB1655"/>
    <w:rsid w:val="00DB18B0"/>
    <w:rsid w:val="00DB1FE7"/>
    <w:rsid w:val="00DB25CB"/>
    <w:rsid w:val="00DB2666"/>
    <w:rsid w:val="00DB271B"/>
    <w:rsid w:val="00DB28D0"/>
    <w:rsid w:val="00DB2BA0"/>
    <w:rsid w:val="00DB32CE"/>
    <w:rsid w:val="00DB34F8"/>
    <w:rsid w:val="00DB47AA"/>
    <w:rsid w:val="00DB4870"/>
    <w:rsid w:val="00DB4B62"/>
    <w:rsid w:val="00DB5669"/>
    <w:rsid w:val="00DB58F8"/>
    <w:rsid w:val="00DB5AC6"/>
    <w:rsid w:val="00DB7034"/>
    <w:rsid w:val="00DB7757"/>
    <w:rsid w:val="00DB77E8"/>
    <w:rsid w:val="00DB7996"/>
    <w:rsid w:val="00DB7FB0"/>
    <w:rsid w:val="00DC0262"/>
    <w:rsid w:val="00DC047F"/>
    <w:rsid w:val="00DC1118"/>
    <w:rsid w:val="00DC149F"/>
    <w:rsid w:val="00DC1D86"/>
    <w:rsid w:val="00DC35B8"/>
    <w:rsid w:val="00DC3803"/>
    <w:rsid w:val="00DC3975"/>
    <w:rsid w:val="00DC3E23"/>
    <w:rsid w:val="00DC3EC6"/>
    <w:rsid w:val="00DC41EC"/>
    <w:rsid w:val="00DC4A64"/>
    <w:rsid w:val="00DC5A7B"/>
    <w:rsid w:val="00DC602E"/>
    <w:rsid w:val="00DC6AA9"/>
    <w:rsid w:val="00DC707E"/>
    <w:rsid w:val="00DC7293"/>
    <w:rsid w:val="00DD06E5"/>
    <w:rsid w:val="00DD0C45"/>
    <w:rsid w:val="00DD1E83"/>
    <w:rsid w:val="00DD2197"/>
    <w:rsid w:val="00DD265F"/>
    <w:rsid w:val="00DD3506"/>
    <w:rsid w:val="00DD3604"/>
    <w:rsid w:val="00DD36D5"/>
    <w:rsid w:val="00DD3853"/>
    <w:rsid w:val="00DD4501"/>
    <w:rsid w:val="00DD4520"/>
    <w:rsid w:val="00DD47BA"/>
    <w:rsid w:val="00DD50ED"/>
    <w:rsid w:val="00DD54EF"/>
    <w:rsid w:val="00DD5C3A"/>
    <w:rsid w:val="00DD68E5"/>
    <w:rsid w:val="00DD6DEE"/>
    <w:rsid w:val="00DD6E94"/>
    <w:rsid w:val="00DD70EA"/>
    <w:rsid w:val="00DE005C"/>
    <w:rsid w:val="00DE0782"/>
    <w:rsid w:val="00DE0787"/>
    <w:rsid w:val="00DE199F"/>
    <w:rsid w:val="00DE21CB"/>
    <w:rsid w:val="00DE2294"/>
    <w:rsid w:val="00DE22F3"/>
    <w:rsid w:val="00DE32BD"/>
    <w:rsid w:val="00DE366E"/>
    <w:rsid w:val="00DE4354"/>
    <w:rsid w:val="00DE4C0A"/>
    <w:rsid w:val="00DE5612"/>
    <w:rsid w:val="00DE611B"/>
    <w:rsid w:val="00DE6748"/>
    <w:rsid w:val="00DE6B19"/>
    <w:rsid w:val="00DE6E1B"/>
    <w:rsid w:val="00DE74DB"/>
    <w:rsid w:val="00DF0064"/>
    <w:rsid w:val="00DF0156"/>
    <w:rsid w:val="00DF19A7"/>
    <w:rsid w:val="00DF2061"/>
    <w:rsid w:val="00DF20D4"/>
    <w:rsid w:val="00DF268A"/>
    <w:rsid w:val="00DF2ED9"/>
    <w:rsid w:val="00DF2F8B"/>
    <w:rsid w:val="00DF3869"/>
    <w:rsid w:val="00DF45FC"/>
    <w:rsid w:val="00DF4C96"/>
    <w:rsid w:val="00DF523D"/>
    <w:rsid w:val="00DF5760"/>
    <w:rsid w:val="00DF5E23"/>
    <w:rsid w:val="00DF5E25"/>
    <w:rsid w:val="00DF6CA7"/>
    <w:rsid w:val="00DF6F4A"/>
    <w:rsid w:val="00DF7A37"/>
    <w:rsid w:val="00DF7BB6"/>
    <w:rsid w:val="00E0054E"/>
    <w:rsid w:val="00E00E8A"/>
    <w:rsid w:val="00E011C2"/>
    <w:rsid w:val="00E017E5"/>
    <w:rsid w:val="00E0183A"/>
    <w:rsid w:val="00E01960"/>
    <w:rsid w:val="00E02A19"/>
    <w:rsid w:val="00E03FF5"/>
    <w:rsid w:val="00E04A0C"/>
    <w:rsid w:val="00E04B59"/>
    <w:rsid w:val="00E0527F"/>
    <w:rsid w:val="00E05506"/>
    <w:rsid w:val="00E055AC"/>
    <w:rsid w:val="00E057EF"/>
    <w:rsid w:val="00E058E8"/>
    <w:rsid w:val="00E05ABD"/>
    <w:rsid w:val="00E070A9"/>
    <w:rsid w:val="00E1029A"/>
    <w:rsid w:val="00E115D8"/>
    <w:rsid w:val="00E11777"/>
    <w:rsid w:val="00E118B1"/>
    <w:rsid w:val="00E11A44"/>
    <w:rsid w:val="00E1416E"/>
    <w:rsid w:val="00E14A75"/>
    <w:rsid w:val="00E14C83"/>
    <w:rsid w:val="00E14DAA"/>
    <w:rsid w:val="00E17096"/>
    <w:rsid w:val="00E17E3C"/>
    <w:rsid w:val="00E20460"/>
    <w:rsid w:val="00E20B38"/>
    <w:rsid w:val="00E21323"/>
    <w:rsid w:val="00E21876"/>
    <w:rsid w:val="00E21ABB"/>
    <w:rsid w:val="00E23AAA"/>
    <w:rsid w:val="00E23D63"/>
    <w:rsid w:val="00E24155"/>
    <w:rsid w:val="00E2480E"/>
    <w:rsid w:val="00E248BB"/>
    <w:rsid w:val="00E249E4"/>
    <w:rsid w:val="00E24FC7"/>
    <w:rsid w:val="00E2502C"/>
    <w:rsid w:val="00E26154"/>
    <w:rsid w:val="00E26E1D"/>
    <w:rsid w:val="00E27F6E"/>
    <w:rsid w:val="00E3032A"/>
    <w:rsid w:val="00E30E47"/>
    <w:rsid w:val="00E30FC2"/>
    <w:rsid w:val="00E32F90"/>
    <w:rsid w:val="00E332AE"/>
    <w:rsid w:val="00E348E8"/>
    <w:rsid w:val="00E352ED"/>
    <w:rsid w:val="00E3530D"/>
    <w:rsid w:val="00E35F27"/>
    <w:rsid w:val="00E36DB6"/>
    <w:rsid w:val="00E36F7D"/>
    <w:rsid w:val="00E36FAB"/>
    <w:rsid w:val="00E3703E"/>
    <w:rsid w:val="00E3765A"/>
    <w:rsid w:val="00E379DE"/>
    <w:rsid w:val="00E37F70"/>
    <w:rsid w:val="00E41510"/>
    <w:rsid w:val="00E41D30"/>
    <w:rsid w:val="00E428F1"/>
    <w:rsid w:val="00E42C98"/>
    <w:rsid w:val="00E4361D"/>
    <w:rsid w:val="00E43B0E"/>
    <w:rsid w:val="00E43B4F"/>
    <w:rsid w:val="00E43BFF"/>
    <w:rsid w:val="00E4430D"/>
    <w:rsid w:val="00E44C6B"/>
    <w:rsid w:val="00E45005"/>
    <w:rsid w:val="00E459FC"/>
    <w:rsid w:val="00E45B40"/>
    <w:rsid w:val="00E46EA4"/>
    <w:rsid w:val="00E47B02"/>
    <w:rsid w:val="00E50C8E"/>
    <w:rsid w:val="00E50E8E"/>
    <w:rsid w:val="00E50EFA"/>
    <w:rsid w:val="00E52073"/>
    <w:rsid w:val="00E52BAD"/>
    <w:rsid w:val="00E52C3B"/>
    <w:rsid w:val="00E53005"/>
    <w:rsid w:val="00E53C96"/>
    <w:rsid w:val="00E5433E"/>
    <w:rsid w:val="00E5482A"/>
    <w:rsid w:val="00E5529E"/>
    <w:rsid w:val="00E552BD"/>
    <w:rsid w:val="00E563D7"/>
    <w:rsid w:val="00E60133"/>
    <w:rsid w:val="00E603C7"/>
    <w:rsid w:val="00E60549"/>
    <w:rsid w:val="00E60FD0"/>
    <w:rsid w:val="00E61649"/>
    <w:rsid w:val="00E61E1B"/>
    <w:rsid w:val="00E62573"/>
    <w:rsid w:val="00E62721"/>
    <w:rsid w:val="00E62CBB"/>
    <w:rsid w:val="00E643F1"/>
    <w:rsid w:val="00E64B87"/>
    <w:rsid w:val="00E64C76"/>
    <w:rsid w:val="00E65354"/>
    <w:rsid w:val="00E65450"/>
    <w:rsid w:val="00E65696"/>
    <w:rsid w:val="00E66942"/>
    <w:rsid w:val="00E669CB"/>
    <w:rsid w:val="00E67150"/>
    <w:rsid w:val="00E67A00"/>
    <w:rsid w:val="00E67BCA"/>
    <w:rsid w:val="00E67D27"/>
    <w:rsid w:val="00E70D2E"/>
    <w:rsid w:val="00E70FF8"/>
    <w:rsid w:val="00E714C3"/>
    <w:rsid w:val="00E714C4"/>
    <w:rsid w:val="00E71760"/>
    <w:rsid w:val="00E71BAC"/>
    <w:rsid w:val="00E71DA8"/>
    <w:rsid w:val="00E731AF"/>
    <w:rsid w:val="00E73272"/>
    <w:rsid w:val="00E7379C"/>
    <w:rsid w:val="00E73C53"/>
    <w:rsid w:val="00E7422D"/>
    <w:rsid w:val="00E745E7"/>
    <w:rsid w:val="00E7495C"/>
    <w:rsid w:val="00E75327"/>
    <w:rsid w:val="00E75928"/>
    <w:rsid w:val="00E759BA"/>
    <w:rsid w:val="00E75B94"/>
    <w:rsid w:val="00E768C3"/>
    <w:rsid w:val="00E768F0"/>
    <w:rsid w:val="00E76A34"/>
    <w:rsid w:val="00E773B7"/>
    <w:rsid w:val="00E77564"/>
    <w:rsid w:val="00E80192"/>
    <w:rsid w:val="00E8086A"/>
    <w:rsid w:val="00E80BA5"/>
    <w:rsid w:val="00E811C3"/>
    <w:rsid w:val="00E817A1"/>
    <w:rsid w:val="00E81B72"/>
    <w:rsid w:val="00E81BBF"/>
    <w:rsid w:val="00E81F8F"/>
    <w:rsid w:val="00E82B5B"/>
    <w:rsid w:val="00E82CAE"/>
    <w:rsid w:val="00E82CFA"/>
    <w:rsid w:val="00E836EA"/>
    <w:rsid w:val="00E83C18"/>
    <w:rsid w:val="00E83E8D"/>
    <w:rsid w:val="00E84835"/>
    <w:rsid w:val="00E84975"/>
    <w:rsid w:val="00E84BAF"/>
    <w:rsid w:val="00E85050"/>
    <w:rsid w:val="00E85889"/>
    <w:rsid w:val="00E859D0"/>
    <w:rsid w:val="00E85DC0"/>
    <w:rsid w:val="00E86150"/>
    <w:rsid w:val="00E86163"/>
    <w:rsid w:val="00E87622"/>
    <w:rsid w:val="00E90189"/>
    <w:rsid w:val="00E90539"/>
    <w:rsid w:val="00E908D3"/>
    <w:rsid w:val="00E913F6"/>
    <w:rsid w:val="00E915DF"/>
    <w:rsid w:val="00E9185F"/>
    <w:rsid w:val="00E921BC"/>
    <w:rsid w:val="00E92601"/>
    <w:rsid w:val="00E93217"/>
    <w:rsid w:val="00E93362"/>
    <w:rsid w:val="00E934BC"/>
    <w:rsid w:val="00E93AF0"/>
    <w:rsid w:val="00E942C1"/>
    <w:rsid w:val="00E95627"/>
    <w:rsid w:val="00E95D90"/>
    <w:rsid w:val="00EA0335"/>
    <w:rsid w:val="00EA0C2A"/>
    <w:rsid w:val="00EA0F8C"/>
    <w:rsid w:val="00EA19CD"/>
    <w:rsid w:val="00EA1A05"/>
    <w:rsid w:val="00EA2359"/>
    <w:rsid w:val="00EA25E9"/>
    <w:rsid w:val="00EA3501"/>
    <w:rsid w:val="00EA3642"/>
    <w:rsid w:val="00EA3A95"/>
    <w:rsid w:val="00EA3A9C"/>
    <w:rsid w:val="00EA5959"/>
    <w:rsid w:val="00EA6260"/>
    <w:rsid w:val="00EA6E3D"/>
    <w:rsid w:val="00EB03CB"/>
    <w:rsid w:val="00EB03F0"/>
    <w:rsid w:val="00EB0B79"/>
    <w:rsid w:val="00EB0F44"/>
    <w:rsid w:val="00EB0FF9"/>
    <w:rsid w:val="00EB1474"/>
    <w:rsid w:val="00EB14A8"/>
    <w:rsid w:val="00EB1AA5"/>
    <w:rsid w:val="00EB203B"/>
    <w:rsid w:val="00EB2044"/>
    <w:rsid w:val="00EB24D5"/>
    <w:rsid w:val="00EB2E17"/>
    <w:rsid w:val="00EB3CD5"/>
    <w:rsid w:val="00EB520F"/>
    <w:rsid w:val="00EB57DA"/>
    <w:rsid w:val="00EB58D6"/>
    <w:rsid w:val="00EB72AD"/>
    <w:rsid w:val="00EB7F03"/>
    <w:rsid w:val="00EC0285"/>
    <w:rsid w:val="00EC07CE"/>
    <w:rsid w:val="00EC0F5D"/>
    <w:rsid w:val="00EC103D"/>
    <w:rsid w:val="00EC181E"/>
    <w:rsid w:val="00EC23D9"/>
    <w:rsid w:val="00EC2436"/>
    <w:rsid w:val="00EC2888"/>
    <w:rsid w:val="00EC2FBF"/>
    <w:rsid w:val="00EC3982"/>
    <w:rsid w:val="00EC4097"/>
    <w:rsid w:val="00EC4274"/>
    <w:rsid w:val="00EC51AD"/>
    <w:rsid w:val="00EC6200"/>
    <w:rsid w:val="00EC634C"/>
    <w:rsid w:val="00EC63D3"/>
    <w:rsid w:val="00EC736A"/>
    <w:rsid w:val="00EC79FC"/>
    <w:rsid w:val="00ED07C7"/>
    <w:rsid w:val="00ED07DC"/>
    <w:rsid w:val="00ED0946"/>
    <w:rsid w:val="00ED0A03"/>
    <w:rsid w:val="00ED1068"/>
    <w:rsid w:val="00ED1AE0"/>
    <w:rsid w:val="00ED1C55"/>
    <w:rsid w:val="00ED223B"/>
    <w:rsid w:val="00ED30DD"/>
    <w:rsid w:val="00ED3A92"/>
    <w:rsid w:val="00ED3D3F"/>
    <w:rsid w:val="00ED3E47"/>
    <w:rsid w:val="00ED42DB"/>
    <w:rsid w:val="00ED587C"/>
    <w:rsid w:val="00ED5945"/>
    <w:rsid w:val="00ED62D8"/>
    <w:rsid w:val="00ED6887"/>
    <w:rsid w:val="00ED6D33"/>
    <w:rsid w:val="00ED7F4F"/>
    <w:rsid w:val="00EE0357"/>
    <w:rsid w:val="00EE03C4"/>
    <w:rsid w:val="00EE0A98"/>
    <w:rsid w:val="00EE18C6"/>
    <w:rsid w:val="00EE1DB2"/>
    <w:rsid w:val="00EE29B0"/>
    <w:rsid w:val="00EE2CC4"/>
    <w:rsid w:val="00EE2E5C"/>
    <w:rsid w:val="00EE32A2"/>
    <w:rsid w:val="00EE3B72"/>
    <w:rsid w:val="00EE4BD8"/>
    <w:rsid w:val="00EE4D5E"/>
    <w:rsid w:val="00EE59EC"/>
    <w:rsid w:val="00EE6206"/>
    <w:rsid w:val="00EE6805"/>
    <w:rsid w:val="00EE7174"/>
    <w:rsid w:val="00EE7EE7"/>
    <w:rsid w:val="00EF0518"/>
    <w:rsid w:val="00EF0785"/>
    <w:rsid w:val="00EF07B7"/>
    <w:rsid w:val="00EF0C76"/>
    <w:rsid w:val="00EF2993"/>
    <w:rsid w:val="00EF2A73"/>
    <w:rsid w:val="00EF332F"/>
    <w:rsid w:val="00EF47B2"/>
    <w:rsid w:val="00EF4D9B"/>
    <w:rsid w:val="00EF5166"/>
    <w:rsid w:val="00EF5BD3"/>
    <w:rsid w:val="00EF5E2F"/>
    <w:rsid w:val="00EF68D8"/>
    <w:rsid w:val="00EF7D36"/>
    <w:rsid w:val="00F00958"/>
    <w:rsid w:val="00F00C08"/>
    <w:rsid w:val="00F01DCB"/>
    <w:rsid w:val="00F02586"/>
    <w:rsid w:val="00F02F57"/>
    <w:rsid w:val="00F03E7A"/>
    <w:rsid w:val="00F0432C"/>
    <w:rsid w:val="00F049BC"/>
    <w:rsid w:val="00F050BE"/>
    <w:rsid w:val="00F055E0"/>
    <w:rsid w:val="00F056EC"/>
    <w:rsid w:val="00F06ADB"/>
    <w:rsid w:val="00F06F6F"/>
    <w:rsid w:val="00F0713C"/>
    <w:rsid w:val="00F10817"/>
    <w:rsid w:val="00F10D99"/>
    <w:rsid w:val="00F11717"/>
    <w:rsid w:val="00F11905"/>
    <w:rsid w:val="00F12440"/>
    <w:rsid w:val="00F1295D"/>
    <w:rsid w:val="00F139BC"/>
    <w:rsid w:val="00F1413D"/>
    <w:rsid w:val="00F1480B"/>
    <w:rsid w:val="00F14D62"/>
    <w:rsid w:val="00F14D99"/>
    <w:rsid w:val="00F14ECE"/>
    <w:rsid w:val="00F16185"/>
    <w:rsid w:val="00F16D1B"/>
    <w:rsid w:val="00F17125"/>
    <w:rsid w:val="00F171C1"/>
    <w:rsid w:val="00F2046F"/>
    <w:rsid w:val="00F20DC3"/>
    <w:rsid w:val="00F2126C"/>
    <w:rsid w:val="00F21617"/>
    <w:rsid w:val="00F21D3C"/>
    <w:rsid w:val="00F235B0"/>
    <w:rsid w:val="00F2474E"/>
    <w:rsid w:val="00F256ED"/>
    <w:rsid w:val="00F25781"/>
    <w:rsid w:val="00F27540"/>
    <w:rsid w:val="00F27C4C"/>
    <w:rsid w:val="00F30409"/>
    <w:rsid w:val="00F306D2"/>
    <w:rsid w:val="00F30881"/>
    <w:rsid w:val="00F309ED"/>
    <w:rsid w:val="00F314FA"/>
    <w:rsid w:val="00F32503"/>
    <w:rsid w:val="00F32EB0"/>
    <w:rsid w:val="00F33622"/>
    <w:rsid w:val="00F337DA"/>
    <w:rsid w:val="00F343D5"/>
    <w:rsid w:val="00F34ED9"/>
    <w:rsid w:val="00F350DA"/>
    <w:rsid w:val="00F35184"/>
    <w:rsid w:val="00F352FA"/>
    <w:rsid w:val="00F358FA"/>
    <w:rsid w:val="00F35E5A"/>
    <w:rsid w:val="00F36260"/>
    <w:rsid w:val="00F364E9"/>
    <w:rsid w:val="00F37234"/>
    <w:rsid w:val="00F400E3"/>
    <w:rsid w:val="00F402B5"/>
    <w:rsid w:val="00F40C61"/>
    <w:rsid w:val="00F40D08"/>
    <w:rsid w:val="00F41C97"/>
    <w:rsid w:val="00F428BA"/>
    <w:rsid w:val="00F431B9"/>
    <w:rsid w:val="00F433EB"/>
    <w:rsid w:val="00F4348D"/>
    <w:rsid w:val="00F43779"/>
    <w:rsid w:val="00F43F75"/>
    <w:rsid w:val="00F44E8E"/>
    <w:rsid w:val="00F44ED6"/>
    <w:rsid w:val="00F45352"/>
    <w:rsid w:val="00F45751"/>
    <w:rsid w:val="00F4610A"/>
    <w:rsid w:val="00F46741"/>
    <w:rsid w:val="00F47CF5"/>
    <w:rsid w:val="00F50489"/>
    <w:rsid w:val="00F51B9D"/>
    <w:rsid w:val="00F52153"/>
    <w:rsid w:val="00F5264E"/>
    <w:rsid w:val="00F5314F"/>
    <w:rsid w:val="00F534BC"/>
    <w:rsid w:val="00F5434E"/>
    <w:rsid w:val="00F55714"/>
    <w:rsid w:val="00F55A65"/>
    <w:rsid w:val="00F56513"/>
    <w:rsid w:val="00F57A30"/>
    <w:rsid w:val="00F57D56"/>
    <w:rsid w:val="00F60276"/>
    <w:rsid w:val="00F6114E"/>
    <w:rsid w:val="00F620E1"/>
    <w:rsid w:val="00F629D3"/>
    <w:rsid w:val="00F639B0"/>
    <w:rsid w:val="00F63C2F"/>
    <w:rsid w:val="00F63E65"/>
    <w:rsid w:val="00F645AB"/>
    <w:rsid w:val="00F646F1"/>
    <w:rsid w:val="00F64E52"/>
    <w:rsid w:val="00F65CE5"/>
    <w:rsid w:val="00F66587"/>
    <w:rsid w:val="00F66B3A"/>
    <w:rsid w:val="00F66D00"/>
    <w:rsid w:val="00F66D30"/>
    <w:rsid w:val="00F67BBA"/>
    <w:rsid w:val="00F7042F"/>
    <w:rsid w:val="00F70501"/>
    <w:rsid w:val="00F708A9"/>
    <w:rsid w:val="00F70CB2"/>
    <w:rsid w:val="00F7123F"/>
    <w:rsid w:val="00F71966"/>
    <w:rsid w:val="00F71EBE"/>
    <w:rsid w:val="00F72196"/>
    <w:rsid w:val="00F72EFC"/>
    <w:rsid w:val="00F74F25"/>
    <w:rsid w:val="00F757A9"/>
    <w:rsid w:val="00F76115"/>
    <w:rsid w:val="00F7689B"/>
    <w:rsid w:val="00F77D05"/>
    <w:rsid w:val="00F8117E"/>
    <w:rsid w:val="00F81934"/>
    <w:rsid w:val="00F82107"/>
    <w:rsid w:val="00F82AC3"/>
    <w:rsid w:val="00F83073"/>
    <w:rsid w:val="00F83806"/>
    <w:rsid w:val="00F83FB5"/>
    <w:rsid w:val="00F8468A"/>
    <w:rsid w:val="00F857E2"/>
    <w:rsid w:val="00F85EE9"/>
    <w:rsid w:val="00F86F50"/>
    <w:rsid w:val="00F87093"/>
    <w:rsid w:val="00F87442"/>
    <w:rsid w:val="00F874CB"/>
    <w:rsid w:val="00F87FF8"/>
    <w:rsid w:val="00F90BE8"/>
    <w:rsid w:val="00F91533"/>
    <w:rsid w:val="00F91778"/>
    <w:rsid w:val="00F92548"/>
    <w:rsid w:val="00F92671"/>
    <w:rsid w:val="00F928FB"/>
    <w:rsid w:val="00F92ED9"/>
    <w:rsid w:val="00F93F84"/>
    <w:rsid w:val="00F95510"/>
    <w:rsid w:val="00F95A9B"/>
    <w:rsid w:val="00F95F3C"/>
    <w:rsid w:val="00F96229"/>
    <w:rsid w:val="00F963AB"/>
    <w:rsid w:val="00F96CAC"/>
    <w:rsid w:val="00F976EE"/>
    <w:rsid w:val="00F97D5C"/>
    <w:rsid w:val="00FA1062"/>
    <w:rsid w:val="00FA16EA"/>
    <w:rsid w:val="00FA2819"/>
    <w:rsid w:val="00FA2A6B"/>
    <w:rsid w:val="00FA2D4C"/>
    <w:rsid w:val="00FA2E83"/>
    <w:rsid w:val="00FA3063"/>
    <w:rsid w:val="00FA3840"/>
    <w:rsid w:val="00FA3A73"/>
    <w:rsid w:val="00FA45F8"/>
    <w:rsid w:val="00FA4AE8"/>
    <w:rsid w:val="00FA4D07"/>
    <w:rsid w:val="00FA520A"/>
    <w:rsid w:val="00FA6505"/>
    <w:rsid w:val="00FA680A"/>
    <w:rsid w:val="00FA686A"/>
    <w:rsid w:val="00FA6B63"/>
    <w:rsid w:val="00FA7147"/>
    <w:rsid w:val="00FA7829"/>
    <w:rsid w:val="00FA7F11"/>
    <w:rsid w:val="00FB05DF"/>
    <w:rsid w:val="00FB0A07"/>
    <w:rsid w:val="00FB0A5B"/>
    <w:rsid w:val="00FB10E3"/>
    <w:rsid w:val="00FB176C"/>
    <w:rsid w:val="00FB1B96"/>
    <w:rsid w:val="00FB1E52"/>
    <w:rsid w:val="00FB1F78"/>
    <w:rsid w:val="00FB226B"/>
    <w:rsid w:val="00FB2BFB"/>
    <w:rsid w:val="00FB3A11"/>
    <w:rsid w:val="00FB3BDF"/>
    <w:rsid w:val="00FB429F"/>
    <w:rsid w:val="00FB4332"/>
    <w:rsid w:val="00FB4880"/>
    <w:rsid w:val="00FB4DF7"/>
    <w:rsid w:val="00FB5045"/>
    <w:rsid w:val="00FB7037"/>
    <w:rsid w:val="00FB7F79"/>
    <w:rsid w:val="00FC087C"/>
    <w:rsid w:val="00FC19DD"/>
    <w:rsid w:val="00FC1B76"/>
    <w:rsid w:val="00FC1B7F"/>
    <w:rsid w:val="00FC3AD3"/>
    <w:rsid w:val="00FC3E84"/>
    <w:rsid w:val="00FC4655"/>
    <w:rsid w:val="00FC475F"/>
    <w:rsid w:val="00FC4A79"/>
    <w:rsid w:val="00FC4D05"/>
    <w:rsid w:val="00FC4D23"/>
    <w:rsid w:val="00FC5C19"/>
    <w:rsid w:val="00FC5DA2"/>
    <w:rsid w:val="00FC5EB2"/>
    <w:rsid w:val="00FC7112"/>
    <w:rsid w:val="00FC7CC5"/>
    <w:rsid w:val="00FC7DB9"/>
    <w:rsid w:val="00FD0E1C"/>
    <w:rsid w:val="00FD1124"/>
    <w:rsid w:val="00FD128A"/>
    <w:rsid w:val="00FD1C94"/>
    <w:rsid w:val="00FD1EEC"/>
    <w:rsid w:val="00FD1F07"/>
    <w:rsid w:val="00FD22C0"/>
    <w:rsid w:val="00FD2793"/>
    <w:rsid w:val="00FD2CCD"/>
    <w:rsid w:val="00FD39CC"/>
    <w:rsid w:val="00FD3E07"/>
    <w:rsid w:val="00FD4A38"/>
    <w:rsid w:val="00FD4D9C"/>
    <w:rsid w:val="00FD5250"/>
    <w:rsid w:val="00FD5586"/>
    <w:rsid w:val="00FD5C82"/>
    <w:rsid w:val="00FD61F2"/>
    <w:rsid w:val="00FD6DFA"/>
    <w:rsid w:val="00FD781A"/>
    <w:rsid w:val="00FD7D78"/>
    <w:rsid w:val="00FE00B3"/>
    <w:rsid w:val="00FE182D"/>
    <w:rsid w:val="00FE3553"/>
    <w:rsid w:val="00FE44FE"/>
    <w:rsid w:val="00FE4554"/>
    <w:rsid w:val="00FE5636"/>
    <w:rsid w:val="00FE59B2"/>
    <w:rsid w:val="00FF0BAC"/>
    <w:rsid w:val="00FF0E2D"/>
    <w:rsid w:val="00FF12F5"/>
    <w:rsid w:val="00FF156C"/>
    <w:rsid w:val="00FF1677"/>
    <w:rsid w:val="00FF2AB9"/>
    <w:rsid w:val="00FF2C63"/>
    <w:rsid w:val="00FF3B8A"/>
    <w:rsid w:val="00FF4B98"/>
    <w:rsid w:val="00FF4D1F"/>
    <w:rsid w:val="00FF55EA"/>
    <w:rsid w:val="00FF683F"/>
    <w:rsid w:val="00FF6C14"/>
    <w:rsid w:val="00FF6F4D"/>
    <w:rsid w:val="00FF7653"/>
    <w:rsid w:val="00FF77C2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5C2350"/>
  <w14:defaultImageDpi w14:val="0"/>
  <w15:docId w15:val="{6ED72F1E-8DD6-43DD-8B16-E2FFA0E5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0DA4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F3C83"/>
    <w:pPr>
      <w:widowControl w:val="0"/>
      <w:tabs>
        <w:tab w:val="num" w:pos="9157"/>
      </w:tabs>
      <w:suppressAutoHyphens/>
      <w:overflowPunct w:val="0"/>
      <w:autoSpaceDE w:val="0"/>
      <w:spacing w:before="240" w:after="60"/>
      <w:ind w:left="9157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F3C83"/>
    <w:pPr>
      <w:keepNext/>
      <w:widowControl w:val="0"/>
      <w:tabs>
        <w:tab w:val="num" w:pos="9589"/>
      </w:tabs>
      <w:suppressAutoHyphens/>
      <w:overflowPunct w:val="0"/>
      <w:autoSpaceDE w:val="0"/>
      <w:ind w:left="9589" w:hanging="144"/>
      <w:textAlignment w:val="baseline"/>
      <w:outlineLvl w:val="8"/>
    </w:pPr>
    <w:rPr>
      <w:b/>
      <w:i/>
      <w:sz w:val="26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2F3C83"/>
    <w:rPr>
      <w:rFonts w:ascii="Times New Roman" w:hAnsi="Times New Roman" w:cs="Times New Roman"/>
      <w:b/>
      <w:bCs/>
      <w:sz w:val="22"/>
      <w:szCs w:val="22"/>
      <w:lang w:val="x-none"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2F3C83"/>
    <w:rPr>
      <w:rFonts w:ascii="Times New Roman" w:hAnsi="Times New Roman" w:cs="Times New Roman"/>
      <w:b/>
      <w:i/>
      <w:sz w:val="26"/>
      <w:u w:val="single"/>
      <w:lang w:val="x-none" w:eastAsia="ar-SA" w:bidi="ar-SA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qFormat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,lp1"/>
    <w:basedOn w:val="Normalny"/>
    <w:link w:val="AkapitzlistZnak"/>
    <w:uiPriority w:val="99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3E5659"/>
    <w:rPr>
      <w:rFonts w:ascii="Arial" w:hAnsi="Arial"/>
      <w:b/>
      <w:sz w:val="2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E5659"/>
    <w:pPr>
      <w:widowControl w:val="0"/>
      <w:shd w:val="clear" w:color="auto" w:fill="FFFFFF"/>
      <w:spacing w:after="35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zielony101">
    <w:name w:val="zielony101"/>
    <w:rsid w:val="00EC07CE"/>
    <w:rPr>
      <w:rFonts w:ascii="Arial" w:hAnsi="Arial"/>
      <w:b/>
      <w:color w:val="000000"/>
      <w:sz w:val="18"/>
    </w:rPr>
  </w:style>
  <w:style w:type="paragraph" w:customStyle="1" w:styleId="Zwykytekst3">
    <w:name w:val="Zwykły tekst3"/>
    <w:basedOn w:val="Normalny"/>
    <w:uiPriority w:val="99"/>
    <w:rsid w:val="005F3F7D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D1C94"/>
    <w:pPr>
      <w:suppressAutoHyphens/>
    </w:pPr>
    <w:rPr>
      <w:rFonts w:eastAsia="SimSun"/>
      <w:u w:val="single"/>
      <w:lang w:eastAsia="zh-CN"/>
    </w:rPr>
  </w:style>
  <w:style w:type="character" w:styleId="Pogrubienie">
    <w:name w:val="Strong"/>
    <w:uiPriority w:val="22"/>
    <w:qFormat/>
    <w:rsid w:val="007A68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5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859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6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BCCEA-E173-40C3-9613-DD596F23F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tryb podstawowy</vt:lpstr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tryb podstawowy</dc:title>
  <dc:subject/>
  <dc:creator>UG Żurawica</dc:creator>
  <cp:keywords/>
  <dc:description>ZNAKI:50701</dc:description>
  <cp:lastModifiedBy>uzytkownik</cp:lastModifiedBy>
  <cp:revision>2</cp:revision>
  <cp:lastPrinted>2022-07-19T06:38:00Z</cp:lastPrinted>
  <dcterms:created xsi:type="dcterms:W3CDTF">2025-11-05T12:31:00Z</dcterms:created>
  <dcterms:modified xsi:type="dcterms:W3CDTF">2025-11-05T12:31:00Z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